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AFF" w:rsidRDefault="00132AFF" w:rsidP="00132AFF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132AFF" w:rsidRDefault="00132AFF" w:rsidP="00132AFF">
      <w:pPr>
        <w:jc w:val="center"/>
        <w:rPr>
          <w:b/>
        </w:rPr>
      </w:pPr>
      <w:r>
        <w:rPr>
          <w:b/>
        </w:rPr>
        <w:t>профессиональное образовательное учреждение</w:t>
      </w:r>
    </w:p>
    <w:p w:rsidR="00132AFF" w:rsidRDefault="00132AFF" w:rsidP="00132AFF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132AFF" w:rsidRDefault="00132AFF" w:rsidP="00132AFF">
      <w:pPr>
        <w:jc w:val="both"/>
        <w:rPr>
          <w:b/>
        </w:rPr>
      </w:pPr>
    </w:p>
    <w:p w:rsidR="00132AFF" w:rsidRDefault="00132AFF" w:rsidP="00132AFF">
      <w:pPr>
        <w:jc w:val="both"/>
        <w:rPr>
          <w:b/>
        </w:rPr>
      </w:pPr>
    </w:p>
    <w:p w:rsidR="00132AFF" w:rsidRDefault="00132AFF" w:rsidP="00132AFF">
      <w:pPr>
        <w:jc w:val="both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132AFF" w:rsidTr="00132AFF">
        <w:tc>
          <w:tcPr>
            <w:tcW w:w="3794" w:type="dxa"/>
          </w:tcPr>
          <w:p w:rsidR="00132AFF" w:rsidRDefault="00132AF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</w:pPr>
          </w:p>
          <w:p w:rsidR="00132AFF" w:rsidRDefault="00132AF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</w:pPr>
            <w:r>
              <w:t>Согласована</w:t>
            </w:r>
          </w:p>
          <w:p w:rsidR="00132AFF" w:rsidRDefault="00132AF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</w:pPr>
            <w:r>
              <w:t xml:space="preserve">Зам директора по </w:t>
            </w:r>
            <w:r w:rsidR="002A31C7">
              <w:t>УПР       ___________М. А. Казанцев</w:t>
            </w:r>
          </w:p>
          <w:p w:rsidR="00132AFF" w:rsidRDefault="00132AFF">
            <w:pPr>
              <w:spacing w:line="25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132AFF" w:rsidRDefault="00132AFF">
            <w:pPr>
              <w:spacing w:line="256" w:lineRule="auto"/>
            </w:pPr>
          </w:p>
        </w:tc>
        <w:tc>
          <w:tcPr>
            <w:tcW w:w="4501" w:type="dxa"/>
          </w:tcPr>
          <w:p w:rsidR="00132AFF" w:rsidRDefault="00132AFF">
            <w:pPr>
              <w:suppressAutoHyphens/>
              <w:spacing w:line="256" w:lineRule="auto"/>
              <w:ind w:firstLine="5744"/>
            </w:pPr>
            <w:r>
              <w:t>ППриложение к ПП</w:t>
            </w:r>
            <w:r w:rsidR="005E01D0">
              <w:t>ССЗ</w:t>
            </w:r>
            <w:r>
              <w:t xml:space="preserve">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132AFF" w:rsidRDefault="00132AFF">
            <w:pPr>
              <w:spacing w:line="256" w:lineRule="auto"/>
            </w:pPr>
          </w:p>
        </w:tc>
      </w:tr>
    </w:tbl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A31C7" w:rsidRPr="00820A4F" w:rsidRDefault="002A31C7" w:rsidP="002A3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820A4F">
        <w:rPr>
          <w:b/>
          <w:caps/>
        </w:rPr>
        <w:t xml:space="preserve">рабочая ПРОГРАММа </w:t>
      </w:r>
    </w:p>
    <w:p w:rsidR="002A31C7" w:rsidRPr="00820A4F" w:rsidRDefault="002A31C7" w:rsidP="002A3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</w:t>
      </w:r>
      <w:r w:rsidRPr="00820A4F">
        <w:rPr>
          <w:b/>
          <w:caps/>
        </w:rPr>
        <w:t xml:space="preserve">  ДИСЦИПЛИНЫ</w:t>
      </w:r>
    </w:p>
    <w:p w:rsidR="002A31C7" w:rsidRPr="00820A4F" w:rsidRDefault="002A31C7" w:rsidP="002A3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820A4F">
        <w:rPr>
          <w:b/>
          <w:caps/>
        </w:rPr>
        <w:t>ОБЩЕпрофессионального цикла</w:t>
      </w:r>
    </w:p>
    <w:p w:rsidR="002A31C7" w:rsidRPr="00820A4F" w:rsidRDefault="002A31C7" w:rsidP="002A3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820A4F">
        <w:t>ПРОГРАММЫ ПОДГОТОВКИ</w:t>
      </w:r>
    </w:p>
    <w:p w:rsidR="002A31C7" w:rsidRPr="00820A4F" w:rsidRDefault="002A31C7" w:rsidP="002A3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>
        <w:t>СПЕЦИАЛИСТОВ СРЕДНЕГО ЗВЕНА</w:t>
      </w:r>
    </w:p>
    <w:p w:rsidR="002A31C7" w:rsidRPr="00820A4F" w:rsidRDefault="002A31C7" w:rsidP="002A3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820A4F">
        <w:t>СРЕДНЕГО ПРОФЕССИОНАЛЬНОГО ОБРАЗОВАНИЯ</w:t>
      </w:r>
    </w:p>
    <w:p w:rsidR="002A31C7" w:rsidRPr="00820A4F" w:rsidRDefault="002A31C7" w:rsidP="002A3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ПО СПЕЦИАЛЬНОСТИ</w:t>
      </w:r>
      <w:r w:rsidRPr="00820A4F">
        <w:t>: 43.02.15 ПОВАРСКОЕ И КОНДИТЕРСКОЕ ДЕЛО</w:t>
      </w:r>
    </w:p>
    <w:p w:rsidR="00132AFF" w:rsidRDefault="00132AFF" w:rsidP="00132AFF">
      <w:pPr>
        <w:jc w:val="center"/>
        <w:rPr>
          <w:b/>
        </w:rPr>
      </w:pPr>
    </w:p>
    <w:p w:rsidR="00875A92" w:rsidRDefault="00BD3E31" w:rsidP="00875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ОП.10</w:t>
      </w:r>
      <w:r w:rsidR="00875A92">
        <w:rPr>
          <w:b/>
        </w:rPr>
        <w:t xml:space="preserve"> ТЕХНОЛОГИЯ ПРИГОТОВЛЕНИЯ БЛЮД НАЦИОНАЛЬНОЙ КУХНИ</w:t>
      </w:r>
    </w:p>
    <w:p w:rsidR="00132AFF" w:rsidRDefault="00132AFF" w:rsidP="00132A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A31C7" w:rsidRPr="00820A4F" w:rsidRDefault="002A31C7" w:rsidP="002A31C7">
      <w:pPr>
        <w:jc w:val="center"/>
      </w:pPr>
      <w:r w:rsidRPr="00820A4F">
        <w:t xml:space="preserve">Профиль профессионального образования: </w:t>
      </w:r>
      <w:r w:rsidRPr="00820A4F">
        <w:rPr>
          <w:u w:val="single"/>
        </w:rPr>
        <w:t>естественно</w:t>
      </w:r>
      <w:r w:rsidRPr="003E4437">
        <w:rPr>
          <w:u w:val="single"/>
        </w:rPr>
        <w:t>-</w:t>
      </w:r>
      <w:r w:rsidRPr="00820A4F">
        <w:rPr>
          <w:u w:val="single"/>
        </w:rPr>
        <w:t>научный</w:t>
      </w:r>
    </w:p>
    <w:p w:rsidR="002A31C7" w:rsidRPr="00820A4F" w:rsidRDefault="002A31C7" w:rsidP="002A31C7">
      <w:pPr>
        <w:jc w:val="center"/>
        <w:rPr>
          <w:u w:val="single"/>
        </w:rPr>
      </w:pPr>
      <w:r w:rsidRPr="00820A4F">
        <w:t xml:space="preserve">Форма обучения: </w:t>
      </w:r>
      <w:r w:rsidRPr="00820A4F">
        <w:rPr>
          <w:u w:val="single"/>
        </w:rPr>
        <w:t>очная</w:t>
      </w:r>
    </w:p>
    <w:p w:rsidR="00132AFF" w:rsidRDefault="00132AFF" w:rsidP="00132A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right="-185"/>
        <w:jc w:val="center"/>
        <w:rPr>
          <w:b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i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</w:pPr>
    </w:p>
    <w:p w:rsidR="00066CEE" w:rsidRPr="008B7C6F" w:rsidRDefault="00066CEE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</w:pPr>
    </w:p>
    <w:p w:rsidR="00226B4D" w:rsidRDefault="00226B4D" w:rsidP="00226B4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8B7C6F">
        <w:rPr>
          <w:spacing w:val="-2"/>
        </w:rPr>
        <w:t>Ребриха</w:t>
      </w:r>
      <w:r w:rsidR="00066CEE">
        <w:rPr>
          <w:spacing w:val="-2"/>
        </w:rPr>
        <w:t>,</w:t>
      </w:r>
      <w:r w:rsidRPr="008B7C6F">
        <w:rPr>
          <w:spacing w:val="-2"/>
        </w:rPr>
        <w:t xml:space="preserve"> 20</w:t>
      </w:r>
      <w:r w:rsidR="002A31C7">
        <w:rPr>
          <w:spacing w:val="-2"/>
        </w:rPr>
        <w:t>23</w:t>
      </w:r>
    </w:p>
    <w:p w:rsidR="0096034F" w:rsidRDefault="0096034F" w:rsidP="00226B4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132AFF" w:rsidRPr="002A31C7" w:rsidRDefault="002A31C7" w:rsidP="002A31C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  <w:r>
        <w:rPr>
          <w:b/>
        </w:rPr>
        <w:br w:type="page"/>
      </w:r>
    </w:p>
    <w:p w:rsidR="00066CEE" w:rsidRPr="00FA06DB" w:rsidRDefault="00066CEE" w:rsidP="001F76D1">
      <w:pPr>
        <w:ind w:firstLine="708"/>
        <w:jc w:val="both"/>
        <w:rPr>
          <w:b/>
        </w:rPr>
      </w:pPr>
      <w:r w:rsidRPr="008B7C6F">
        <w:t xml:space="preserve">Рабочая программа </w:t>
      </w:r>
      <w:r>
        <w:t xml:space="preserve">общепрофессиональной </w:t>
      </w:r>
      <w:r w:rsidRPr="008B7C6F">
        <w:t>учебной дисциплины</w:t>
      </w:r>
      <w:r w:rsidRPr="008B7C6F">
        <w:rPr>
          <w:caps/>
        </w:rPr>
        <w:t xml:space="preserve"> </w:t>
      </w:r>
      <w:r w:rsidR="001F76D1">
        <w:rPr>
          <w:caps/>
        </w:rPr>
        <w:t>ОП.10</w:t>
      </w:r>
      <w:r>
        <w:rPr>
          <w:caps/>
        </w:rPr>
        <w:t xml:space="preserve"> </w:t>
      </w:r>
      <w:r>
        <w:t xml:space="preserve"> «Техн</w:t>
      </w:r>
      <w:r>
        <w:t>о</w:t>
      </w:r>
      <w:r>
        <w:t xml:space="preserve">логия приготовления блюд национальной кухни» </w:t>
      </w:r>
      <w:r w:rsidRPr="008B7C6F">
        <w:t>разработана на основе Федерального г</w:t>
      </w:r>
      <w:r w:rsidRPr="008B7C6F">
        <w:t>о</w:t>
      </w:r>
      <w:r w:rsidRPr="008B7C6F">
        <w:t>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</w:t>
      </w:r>
      <w:r>
        <w:t xml:space="preserve">, </w:t>
      </w:r>
      <w:r w:rsidRPr="008B7C6F">
        <w:t xml:space="preserve"> </w:t>
      </w:r>
      <w:r w:rsidRPr="006143B9">
        <w:rPr>
          <w:bCs/>
        </w:rPr>
        <w:t>утве</w:t>
      </w:r>
      <w:r w:rsidRPr="006143B9">
        <w:rPr>
          <w:bCs/>
        </w:rPr>
        <w:t>р</w:t>
      </w:r>
      <w:r w:rsidRPr="006143B9">
        <w:rPr>
          <w:bCs/>
        </w:rPr>
        <w:t>жденного приказом Министерства образования и науки Российской Федерации от 9 д</w:t>
      </w:r>
      <w:r w:rsidRPr="006143B9">
        <w:rPr>
          <w:bCs/>
        </w:rPr>
        <w:t>е</w:t>
      </w:r>
      <w:r w:rsidRPr="006143B9">
        <w:rPr>
          <w:bCs/>
        </w:rPr>
        <w:t>кабря 2016 года №</w:t>
      </w:r>
      <w:r w:rsidRPr="006143B9">
        <w:rPr>
          <w:bCs/>
          <w:i/>
        </w:rPr>
        <w:t xml:space="preserve"> </w:t>
      </w:r>
      <w:r w:rsidRPr="006143B9">
        <w:rPr>
          <w:bCs/>
        </w:rPr>
        <w:t>1565 (зарегистрирован Министерством юстиции Российской Федер</w:t>
      </w:r>
      <w:r w:rsidRPr="006143B9">
        <w:rPr>
          <w:bCs/>
        </w:rPr>
        <w:t>а</w:t>
      </w:r>
      <w:r w:rsidRPr="006143B9">
        <w:rPr>
          <w:bCs/>
        </w:rPr>
        <w:t>ции дата 20 декабря 2016 года, регистрационный № 44828)</w:t>
      </w:r>
      <w:r>
        <w:rPr>
          <w:bCs/>
        </w:rPr>
        <w:t xml:space="preserve"> </w:t>
      </w:r>
      <w:r>
        <w:t xml:space="preserve">и </w:t>
      </w:r>
      <w:r w:rsidRPr="001F76D1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</w:t>
      </w:r>
      <w:r w:rsidRPr="001F76D1">
        <w:rPr>
          <w:rStyle w:val="4"/>
          <w:rFonts w:ascii="Times New Roman" w:hAnsi="Times New Roman" w:cs="Times New Roman"/>
          <w:i w:val="0"/>
          <w:sz w:val="24"/>
          <w:szCs w:val="24"/>
        </w:rPr>
        <w:t>о</w:t>
      </w:r>
      <w:r w:rsidRPr="001F76D1">
        <w:rPr>
          <w:rStyle w:val="4"/>
          <w:rFonts w:ascii="Times New Roman" w:hAnsi="Times New Roman" w:cs="Times New Roman"/>
          <w:i w:val="0"/>
          <w:sz w:val="24"/>
          <w:szCs w:val="24"/>
        </w:rPr>
        <w:t>вательной программы подготовки специалистов среднего звена</w:t>
      </w:r>
      <w:r w:rsidRPr="00FA06DB">
        <w:rPr>
          <w:i/>
        </w:rPr>
        <w:t xml:space="preserve"> </w:t>
      </w:r>
      <w:r w:rsidRPr="00FA06DB">
        <w:t xml:space="preserve">по </w:t>
      </w:r>
      <w:r>
        <w:t>специальности</w:t>
      </w:r>
      <w:r w:rsidRPr="00FA06DB">
        <w:t xml:space="preserve"> 43.02.15 П</w:t>
      </w:r>
      <w:r w:rsidRPr="00FA06DB">
        <w:t>о</w:t>
      </w:r>
      <w:r w:rsidRPr="00FA06DB">
        <w:t>варское и кондитерское дело</w:t>
      </w:r>
    </w:p>
    <w:p w:rsidR="00875A92" w:rsidRDefault="00875A92" w:rsidP="00875A92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5A92" w:rsidRPr="00066CEE" w:rsidRDefault="00875A92" w:rsidP="00875A92">
      <w:pPr>
        <w:jc w:val="both"/>
        <w:rPr>
          <w:b/>
          <w:i/>
        </w:rPr>
      </w:pPr>
    </w:p>
    <w:p w:rsidR="002A31C7" w:rsidRPr="002A31C7" w:rsidRDefault="002A31C7" w:rsidP="002A31C7">
      <w:pPr>
        <w:jc w:val="both"/>
      </w:pPr>
      <w:r w:rsidRPr="002A31C7">
        <w:rPr>
          <w:b/>
        </w:rPr>
        <w:t>Организация- разработчик:</w:t>
      </w:r>
      <w:r w:rsidRPr="002A31C7">
        <w:t xml:space="preserve"> КГБПОУ «Ребрихинский лицей профессионального образ</w:t>
      </w:r>
      <w:r w:rsidRPr="002A31C7">
        <w:t>о</w:t>
      </w:r>
      <w:r w:rsidRPr="002A31C7">
        <w:t>вания»</w:t>
      </w:r>
    </w:p>
    <w:p w:rsidR="001F76D1" w:rsidRPr="00133E9C" w:rsidRDefault="002A31C7" w:rsidP="001F76D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2A31C7">
        <w:rPr>
          <w:b/>
        </w:rPr>
        <w:t>Разработчики:</w:t>
      </w:r>
      <w:r w:rsidRPr="002A31C7">
        <w:t xml:space="preserve"> Лагохина С. Н.,  </w:t>
      </w:r>
      <w:r w:rsidR="001F76D1" w:rsidRPr="00133E9C">
        <w:t>преподаватель</w:t>
      </w:r>
      <w:r w:rsidR="001F76D1">
        <w:t xml:space="preserve"> общепрофессиональных дисциплин по УГПС </w:t>
      </w:r>
      <w:r w:rsidR="001F76D1" w:rsidRPr="00133E9C">
        <w:t>43.00.00</w:t>
      </w:r>
    </w:p>
    <w:p w:rsidR="002A31C7" w:rsidRPr="002A31C7" w:rsidRDefault="002A31C7" w:rsidP="002A31C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A31C7" w:rsidRPr="002A31C7" w:rsidRDefault="002A31C7" w:rsidP="002A31C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A31C7">
        <w:t>Рекомендована предметно-методической комиссией (ПЦК) по УГПС.43.00.00 протокол № 8 от «27» апреля 2023г.</w:t>
      </w:r>
    </w:p>
    <w:p w:rsidR="002A31C7" w:rsidRPr="002A31C7" w:rsidRDefault="002A31C7" w:rsidP="002A31C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A31C7" w:rsidRPr="002A31C7" w:rsidRDefault="002A31C7" w:rsidP="002A31C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  <w:r w:rsidRPr="002A31C7">
        <w:t>Председатель ПЦК ____________________ Смагина Т.П.</w:t>
      </w:r>
    </w:p>
    <w:p w:rsidR="002A31C7" w:rsidRPr="000138EE" w:rsidRDefault="002A31C7" w:rsidP="002A31C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  <w:r w:rsidRPr="002A31C7">
        <w:t xml:space="preserve">                                             подпись               инициалы, фамилия</w:t>
      </w:r>
    </w:p>
    <w:p w:rsidR="0096034F" w:rsidRDefault="002A31C7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  <w:r>
        <w:rPr>
          <w:caps/>
        </w:rPr>
        <w:br w:type="page"/>
      </w:r>
    </w:p>
    <w:p w:rsidR="00132AFF" w:rsidRDefault="00D52E65" w:rsidP="00132A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t>СОДЕРЖАНИЕ</w:t>
      </w:r>
    </w:p>
    <w:p w:rsidR="00132AFF" w:rsidRDefault="00132AFF" w:rsidP="00132AFF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2A31C7" w:rsidRPr="00820A4F" w:rsidTr="002A31C7">
        <w:tc>
          <w:tcPr>
            <w:tcW w:w="7364" w:type="dxa"/>
          </w:tcPr>
          <w:p w:rsidR="002A31C7" w:rsidRPr="00D76A99" w:rsidRDefault="002A31C7" w:rsidP="002A31C7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2A31C7" w:rsidRPr="00820A4F" w:rsidRDefault="002A31C7" w:rsidP="002A31C7">
            <w:pPr>
              <w:jc w:val="center"/>
            </w:pPr>
            <w:r w:rsidRPr="00820A4F">
              <w:t>стр.</w:t>
            </w:r>
          </w:p>
        </w:tc>
      </w:tr>
      <w:tr w:rsidR="002A31C7" w:rsidRPr="00820A4F" w:rsidTr="002A31C7">
        <w:tc>
          <w:tcPr>
            <w:tcW w:w="7364" w:type="dxa"/>
          </w:tcPr>
          <w:p w:rsidR="002A31C7" w:rsidRPr="00820A4F" w:rsidRDefault="002A31C7" w:rsidP="001F76D1">
            <w:pPr>
              <w:pStyle w:val="1"/>
              <w:ind w:left="284"/>
            </w:pPr>
            <w:r w:rsidRPr="00D76A99">
              <w:t>1. Пояснительная записка</w:t>
            </w:r>
          </w:p>
        </w:tc>
        <w:tc>
          <w:tcPr>
            <w:tcW w:w="1843" w:type="dxa"/>
          </w:tcPr>
          <w:p w:rsidR="002A31C7" w:rsidRPr="00820A4F" w:rsidRDefault="002A31C7" w:rsidP="002A31C7">
            <w:pPr>
              <w:jc w:val="center"/>
            </w:pPr>
            <w:r w:rsidRPr="00820A4F">
              <w:t>4</w:t>
            </w:r>
          </w:p>
        </w:tc>
      </w:tr>
      <w:tr w:rsidR="002A31C7" w:rsidRPr="00820A4F" w:rsidTr="002A31C7">
        <w:tc>
          <w:tcPr>
            <w:tcW w:w="7364" w:type="dxa"/>
          </w:tcPr>
          <w:p w:rsidR="002A31C7" w:rsidRPr="00820A4F" w:rsidRDefault="002A31C7" w:rsidP="001F76D1">
            <w:pPr>
              <w:pStyle w:val="1"/>
              <w:ind w:left="284"/>
            </w:pPr>
            <w:r w:rsidRPr="00D76A99">
              <w:t xml:space="preserve">2. Паспорт программы </w:t>
            </w:r>
          </w:p>
        </w:tc>
        <w:tc>
          <w:tcPr>
            <w:tcW w:w="1843" w:type="dxa"/>
          </w:tcPr>
          <w:p w:rsidR="002A31C7" w:rsidRPr="00820A4F" w:rsidRDefault="002A31C7" w:rsidP="002A31C7">
            <w:pPr>
              <w:jc w:val="center"/>
            </w:pPr>
            <w:r w:rsidRPr="00820A4F">
              <w:t>5</w:t>
            </w:r>
          </w:p>
        </w:tc>
      </w:tr>
      <w:tr w:rsidR="002A31C7" w:rsidRPr="00820A4F" w:rsidTr="002A31C7">
        <w:tc>
          <w:tcPr>
            <w:tcW w:w="7364" w:type="dxa"/>
          </w:tcPr>
          <w:p w:rsidR="002A31C7" w:rsidRPr="00D76A99" w:rsidRDefault="002A31C7" w:rsidP="002A31C7">
            <w:pPr>
              <w:pStyle w:val="1"/>
              <w:ind w:left="284"/>
              <w:rPr>
                <w:b/>
              </w:rPr>
            </w:pPr>
            <w:r w:rsidRPr="00D76A99">
              <w:t xml:space="preserve">3.Тематический план </w:t>
            </w:r>
          </w:p>
        </w:tc>
        <w:tc>
          <w:tcPr>
            <w:tcW w:w="1843" w:type="dxa"/>
          </w:tcPr>
          <w:p w:rsidR="002A31C7" w:rsidRPr="00820A4F" w:rsidRDefault="002A31C7" w:rsidP="002A31C7">
            <w:pPr>
              <w:jc w:val="center"/>
            </w:pPr>
            <w:r>
              <w:t>7</w:t>
            </w:r>
          </w:p>
        </w:tc>
      </w:tr>
      <w:tr w:rsidR="002A31C7" w:rsidRPr="00820A4F" w:rsidTr="002A31C7">
        <w:tc>
          <w:tcPr>
            <w:tcW w:w="7364" w:type="dxa"/>
          </w:tcPr>
          <w:p w:rsidR="002A31C7" w:rsidRPr="00D76A99" w:rsidRDefault="002A31C7" w:rsidP="002A31C7">
            <w:pPr>
              <w:pStyle w:val="1"/>
              <w:ind w:left="284"/>
              <w:rPr>
                <w:b/>
              </w:rPr>
            </w:pPr>
            <w:r w:rsidRPr="00D76A99">
              <w:t>4.Содержание учебной дисциплины</w:t>
            </w:r>
          </w:p>
        </w:tc>
        <w:tc>
          <w:tcPr>
            <w:tcW w:w="1843" w:type="dxa"/>
          </w:tcPr>
          <w:p w:rsidR="002A31C7" w:rsidRPr="00820A4F" w:rsidRDefault="00D76A99" w:rsidP="002A31C7">
            <w:pPr>
              <w:jc w:val="center"/>
            </w:pPr>
            <w:r>
              <w:t>8</w:t>
            </w:r>
          </w:p>
        </w:tc>
      </w:tr>
      <w:tr w:rsidR="002A31C7" w:rsidRPr="00820A4F" w:rsidTr="001F76D1">
        <w:trPr>
          <w:trHeight w:val="234"/>
        </w:trPr>
        <w:tc>
          <w:tcPr>
            <w:tcW w:w="7364" w:type="dxa"/>
          </w:tcPr>
          <w:p w:rsidR="002A31C7" w:rsidRPr="00D76A99" w:rsidRDefault="002A31C7" w:rsidP="002A31C7">
            <w:pPr>
              <w:pStyle w:val="1"/>
              <w:ind w:left="284"/>
              <w:rPr>
                <w:b/>
                <w:caps/>
              </w:rPr>
            </w:pPr>
            <w:r w:rsidRPr="00D76A99">
              <w:t>5.Условия реализации рабочей программы  учебной дисциплины</w:t>
            </w:r>
          </w:p>
        </w:tc>
        <w:tc>
          <w:tcPr>
            <w:tcW w:w="1843" w:type="dxa"/>
          </w:tcPr>
          <w:p w:rsidR="002A31C7" w:rsidRPr="00820A4F" w:rsidRDefault="002A31C7" w:rsidP="002A31C7">
            <w:pPr>
              <w:jc w:val="center"/>
            </w:pPr>
            <w:r w:rsidRPr="00820A4F">
              <w:t>1</w:t>
            </w:r>
            <w:r w:rsidR="00D76A99">
              <w:t>7</w:t>
            </w:r>
          </w:p>
        </w:tc>
      </w:tr>
      <w:tr w:rsidR="002A31C7" w:rsidRPr="00820A4F" w:rsidTr="002A31C7">
        <w:tc>
          <w:tcPr>
            <w:tcW w:w="7364" w:type="dxa"/>
          </w:tcPr>
          <w:p w:rsidR="002A31C7" w:rsidRPr="00D76A99" w:rsidRDefault="002A31C7" w:rsidP="002A31C7">
            <w:pPr>
              <w:pStyle w:val="1"/>
              <w:ind w:left="284"/>
              <w:rPr>
                <w:b/>
                <w:caps/>
              </w:rPr>
            </w:pPr>
            <w:r w:rsidRPr="00D76A99">
              <w:t>6. Контроль и оценка результатов освоения учебной дисциплины</w:t>
            </w:r>
          </w:p>
        </w:tc>
        <w:tc>
          <w:tcPr>
            <w:tcW w:w="1843" w:type="dxa"/>
          </w:tcPr>
          <w:p w:rsidR="002A31C7" w:rsidRPr="00820A4F" w:rsidRDefault="002A31C7" w:rsidP="002A31C7">
            <w:pPr>
              <w:jc w:val="center"/>
            </w:pPr>
            <w:r>
              <w:t>19</w:t>
            </w:r>
          </w:p>
        </w:tc>
      </w:tr>
      <w:tr w:rsidR="002A31C7" w:rsidRPr="00820A4F" w:rsidTr="002A31C7">
        <w:tc>
          <w:tcPr>
            <w:tcW w:w="7364" w:type="dxa"/>
          </w:tcPr>
          <w:p w:rsidR="002A31C7" w:rsidRPr="00D76A99" w:rsidRDefault="002A31C7" w:rsidP="002A31C7">
            <w:pPr>
              <w:pStyle w:val="1"/>
              <w:ind w:left="284"/>
              <w:rPr>
                <w:b/>
              </w:rPr>
            </w:pPr>
            <w:r w:rsidRPr="00D76A99">
              <w:t>7. Лист внесения изменений</w:t>
            </w:r>
          </w:p>
        </w:tc>
        <w:tc>
          <w:tcPr>
            <w:tcW w:w="1843" w:type="dxa"/>
          </w:tcPr>
          <w:p w:rsidR="002A31C7" w:rsidRPr="00820A4F" w:rsidRDefault="002A31C7" w:rsidP="002A31C7">
            <w:pPr>
              <w:jc w:val="center"/>
            </w:pPr>
            <w:r w:rsidRPr="00820A4F">
              <w:t>2</w:t>
            </w:r>
            <w:r w:rsidR="00D76A99">
              <w:t>0</w:t>
            </w:r>
          </w:p>
        </w:tc>
      </w:tr>
    </w:tbl>
    <w:p w:rsidR="00132AFF" w:rsidRDefault="00132AFF" w:rsidP="00132AFF"/>
    <w:p w:rsidR="00132AFF" w:rsidRDefault="002A31C7" w:rsidP="001F76D1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jc w:val="center"/>
        <w:rPr>
          <w:b/>
        </w:rPr>
      </w:pPr>
      <w:r>
        <w:rPr>
          <w:b/>
          <w:bCs/>
        </w:rPr>
        <w:br w:type="page"/>
      </w:r>
      <w:r w:rsidR="00132AFF">
        <w:rPr>
          <w:b/>
        </w:rPr>
        <w:lastRenderedPageBreak/>
        <w:t>1. ПОЯСНИТЕЛЬНАЯ ЗАПИСКА</w:t>
      </w:r>
    </w:p>
    <w:p w:rsidR="00066CEE" w:rsidRDefault="00066CEE" w:rsidP="00132AFF">
      <w:pPr>
        <w:jc w:val="center"/>
        <w:rPr>
          <w:b/>
        </w:rPr>
      </w:pPr>
    </w:p>
    <w:p w:rsidR="002A31C7" w:rsidRPr="002A31C7" w:rsidRDefault="002A31C7" w:rsidP="002A31C7">
      <w:pPr>
        <w:autoSpaceDE w:val="0"/>
        <w:autoSpaceDN w:val="0"/>
        <w:adjustRightInd w:val="0"/>
        <w:jc w:val="both"/>
        <w:rPr>
          <w:bCs/>
        </w:rPr>
      </w:pPr>
      <w:r w:rsidRPr="002A31C7">
        <w:t xml:space="preserve">Настоящая рабочая программа разработана на основании: </w:t>
      </w:r>
    </w:p>
    <w:p w:rsidR="002A31C7" w:rsidRPr="002A31C7" w:rsidRDefault="002A31C7" w:rsidP="001D011B">
      <w:pPr>
        <w:numPr>
          <w:ilvl w:val="0"/>
          <w:numId w:val="1"/>
        </w:numPr>
        <w:tabs>
          <w:tab w:val="clear" w:pos="360"/>
          <w:tab w:val="num" w:pos="502"/>
        </w:tabs>
        <w:autoSpaceDE w:val="0"/>
        <w:autoSpaceDN w:val="0"/>
        <w:adjustRightInd w:val="0"/>
        <w:spacing w:after="200" w:line="276" w:lineRule="auto"/>
        <w:ind w:left="502"/>
        <w:jc w:val="both"/>
        <w:rPr>
          <w:rStyle w:val="af"/>
          <w:b w:val="0"/>
        </w:rPr>
      </w:pPr>
      <w:r w:rsidRPr="001F76D1">
        <w:rPr>
          <w:rStyle w:val="af"/>
          <w:b w:val="0"/>
        </w:rPr>
        <w:t xml:space="preserve">приказа Министерства образования и науки Российской Федерации № </w:t>
      </w:r>
      <w:r w:rsidRPr="001F76D1">
        <w:t>1569</w:t>
      </w:r>
      <w:r w:rsidRPr="001F76D1">
        <w:rPr>
          <w:b/>
        </w:rPr>
        <w:t xml:space="preserve"> </w:t>
      </w:r>
      <w:r w:rsidRPr="001F76D1">
        <w:rPr>
          <w:rStyle w:val="af"/>
          <w:b w:val="0"/>
        </w:rPr>
        <w:t xml:space="preserve"> от 09 д</w:t>
      </w:r>
      <w:r w:rsidRPr="001F76D1">
        <w:rPr>
          <w:rStyle w:val="af"/>
          <w:b w:val="0"/>
        </w:rPr>
        <w:t>е</w:t>
      </w:r>
      <w:r w:rsidRPr="001F76D1">
        <w:rPr>
          <w:rStyle w:val="af"/>
          <w:b w:val="0"/>
        </w:rPr>
        <w:t xml:space="preserve">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2A31C7">
        <w:t>43.02.15 П</w:t>
      </w:r>
      <w:r w:rsidRPr="002A31C7">
        <w:t>о</w:t>
      </w:r>
      <w:r w:rsidRPr="002A31C7">
        <w:t xml:space="preserve">варское и кондитерское дело». </w:t>
      </w:r>
    </w:p>
    <w:p w:rsidR="002A31C7" w:rsidRPr="002A31C7" w:rsidRDefault="002A31C7" w:rsidP="001D011B">
      <w:pPr>
        <w:numPr>
          <w:ilvl w:val="0"/>
          <w:numId w:val="1"/>
        </w:numPr>
        <w:spacing w:after="200" w:line="276" w:lineRule="auto"/>
        <w:jc w:val="both"/>
      </w:pPr>
      <w:r w:rsidRPr="002A31C7"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3C378F" w:rsidRDefault="002A31C7" w:rsidP="001F76D1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jc w:val="center"/>
        <w:rPr>
          <w:b/>
        </w:rPr>
      </w:pPr>
      <w:r>
        <w:rPr>
          <w:b/>
          <w:bCs/>
        </w:rPr>
        <w:br w:type="page"/>
      </w:r>
      <w:r w:rsidR="003C378F">
        <w:rPr>
          <w:b/>
        </w:rPr>
        <w:lastRenderedPageBreak/>
        <w:t>2. ПАСПОРТ  ПРОГРАММЫ</w:t>
      </w:r>
    </w:p>
    <w:p w:rsidR="003C378F" w:rsidRDefault="003C378F" w:rsidP="003C37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2.1. Область применения программы</w:t>
      </w:r>
    </w:p>
    <w:p w:rsidR="003C378F" w:rsidRDefault="00066CEE" w:rsidP="00066CEE">
      <w:pPr>
        <w:spacing w:line="0" w:lineRule="atLeast"/>
      </w:pPr>
      <w:r w:rsidRPr="00FC7FEB">
        <w:t>Рабочая программа учебной</w:t>
      </w:r>
      <w:r w:rsidR="003C378F">
        <w:t xml:space="preserve"> дисциплины</w:t>
      </w:r>
      <w:r w:rsidR="003C378F">
        <w:rPr>
          <w:caps/>
        </w:rPr>
        <w:t xml:space="preserve"> </w:t>
      </w:r>
      <w:r w:rsidR="001F76D1">
        <w:t>ОП.10</w:t>
      </w:r>
      <w:r w:rsidR="003C378F">
        <w:t xml:space="preserve"> Технология приготовления блюд наци</w:t>
      </w:r>
      <w:r w:rsidR="003C378F">
        <w:t>о</w:t>
      </w:r>
      <w:r w:rsidR="003C378F">
        <w:t>нальной кухни</w:t>
      </w:r>
      <w:r>
        <w:t xml:space="preserve"> </w:t>
      </w:r>
      <w:r w:rsidR="003C378F">
        <w:t>– является частью основной профессиональной образовательной програ</w:t>
      </w:r>
      <w:r w:rsidR="003C378F">
        <w:t>м</w:t>
      </w:r>
      <w:r w:rsidR="003C378F">
        <w:t>мы по специальности СПО  43.02.15  Поварское и кондитерское дело</w:t>
      </w:r>
    </w:p>
    <w:p w:rsidR="00066CEE" w:rsidRDefault="00066CEE" w:rsidP="00066CEE">
      <w:pPr>
        <w:jc w:val="both"/>
        <w:rPr>
          <w:b/>
          <w:bCs/>
        </w:rPr>
      </w:pPr>
    </w:p>
    <w:p w:rsidR="00066CEE" w:rsidRDefault="003C378F" w:rsidP="00066CEE">
      <w:pPr>
        <w:jc w:val="both"/>
        <w:rPr>
          <w:b/>
        </w:rPr>
      </w:pPr>
      <w:r>
        <w:rPr>
          <w:b/>
          <w:bCs/>
        </w:rPr>
        <w:t>2.2. Место дисциплины в структуре основной профессиональной образовательной программы</w:t>
      </w:r>
      <w:r>
        <w:rPr>
          <w:bCs/>
        </w:rPr>
        <w:t>:</w:t>
      </w:r>
      <w:r>
        <w:t xml:space="preserve"> </w:t>
      </w:r>
      <w:r w:rsidR="00066CEE" w:rsidRPr="00FC7FEB">
        <w:rPr>
          <w:bCs/>
        </w:rPr>
        <w:t xml:space="preserve">общепрофессиональный </w:t>
      </w:r>
      <w:r w:rsidR="00066CEE">
        <w:rPr>
          <w:bCs/>
        </w:rPr>
        <w:t>цикл</w:t>
      </w:r>
      <w:r w:rsidR="00066CEE">
        <w:rPr>
          <w:b/>
        </w:rPr>
        <w:t xml:space="preserve"> </w:t>
      </w:r>
    </w:p>
    <w:p w:rsidR="00066CEE" w:rsidRDefault="00066CEE" w:rsidP="00066CEE">
      <w:pPr>
        <w:jc w:val="both"/>
        <w:rPr>
          <w:b/>
        </w:rPr>
      </w:pPr>
    </w:p>
    <w:p w:rsidR="003C378F" w:rsidRDefault="003C378F" w:rsidP="00066CEE">
      <w:pPr>
        <w:jc w:val="both"/>
        <w:rPr>
          <w:b/>
        </w:rPr>
      </w:pPr>
      <w:r>
        <w:rPr>
          <w:b/>
        </w:rPr>
        <w:t>2.3. Цель и планируемые результаты освоения дисциплины:</w:t>
      </w:r>
    </w:p>
    <w:p w:rsidR="003C378F" w:rsidRDefault="003C378F" w:rsidP="003C378F">
      <w:pPr>
        <w:pStyle w:val="ConsPlusNormal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3"/>
        <w:gridCol w:w="3686"/>
        <w:gridCol w:w="4751"/>
      </w:tblGrid>
      <w:tr w:rsidR="003C378F" w:rsidTr="003C378F">
        <w:trPr>
          <w:trHeight w:val="64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spacing w:line="256" w:lineRule="auto"/>
              <w:jc w:val="center"/>
            </w:pPr>
            <w:r>
              <w:t>Код 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spacing w:line="256" w:lineRule="auto"/>
              <w:jc w:val="center"/>
            </w:pPr>
            <w:r>
              <w:t>Умения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spacing w:line="256" w:lineRule="auto"/>
              <w:jc w:val="center"/>
            </w:pPr>
            <w:r>
              <w:t>Знания</w:t>
            </w:r>
          </w:p>
        </w:tc>
      </w:tr>
      <w:tr w:rsidR="003C378F" w:rsidTr="003C378F">
        <w:trPr>
          <w:trHeight w:val="26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ПК 1.1-1.4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ПК 2.1-2.8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ПК 3.1-3.7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ПК 4.1-4.6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ПК 5.1-5.6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ПК 6.1-6.4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01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02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03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04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05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06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07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09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10</w:t>
            </w:r>
          </w:p>
          <w:p w:rsidR="003C378F" w:rsidRDefault="003C378F">
            <w:pPr>
              <w:spacing w:line="256" w:lineRule="auto"/>
              <w:ind w:right="-111"/>
              <w:rPr>
                <w:b/>
              </w:rPr>
            </w:pPr>
            <w:r>
              <w:rPr>
                <w:sz w:val="22"/>
                <w:szCs w:val="22"/>
              </w:rPr>
              <w:t>ОК 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ind w:right="150"/>
            </w:pPr>
            <w:r>
              <w:t>- готовить и  оформлять ассо</w:t>
            </w:r>
            <w:r>
              <w:t>р</w:t>
            </w:r>
            <w:r>
              <w:t>тимент блюд национальных к</w:t>
            </w:r>
            <w:r>
              <w:t>у</w:t>
            </w:r>
            <w:r>
              <w:t>хонь мира;</w:t>
            </w:r>
          </w:p>
          <w:p w:rsidR="003C378F" w:rsidRDefault="003C378F">
            <w:pPr>
              <w:spacing w:line="256" w:lineRule="auto"/>
              <w:ind w:right="150"/>
            </w:pPr>
            <w:r>
              <w:t>- контролировать  соблюдение  персоналом технологического процесса производства,</w:t>
            </w:r>
          </w:p>
          <w:tbl>
            <w:tblPr>
              <w:tblW w:w="9360" w:type="dxa"/>
              <w:tblInd w:w="1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3C378F">
              <w:trPr>
                <w:trHeight w:val="320"/>
              </w:trPr>
              <w:tc>
                <w:tcPr>
                  <w:tcW w:w="9360" w:type="dxa"/>
                  <w:vAlign w:val="bottom"/>
                  <w:hideMark/>
                </w:tcPr>
                <w:p w:rsidR="003C378F" w:rsidRDefault="003C378F">
                  <w:pPr>
                    <w:spacing w:line="256" w:lineRule="auto"/>
                    <w:ind w:right="150"/>
                  </w:pPr>
                  <w:r>
                    <w:t xml:space="preserve">-контролировать условия  и </w:t>
                  </w:r>
                </w:p>
                <w:p w:rsidR="003C378F" w:rsidRDefault="003C378F">
                  <w:pPr>
                    <w:spacing w:line="256" w:lineRule="auto"/>
                    <w:ind w:right="150"/>
                  </w:pPr>
                  <w:r>
                    <w:t>сроки хранения   сырья,</w:t>
                  </w:r>
                </w:p>
              </w:tc>
            </w:tr>
          </w:tbl>
          <w:p w:rsidR="003C378F" w:rsidRDefault="003C378F">
            <w:pPr>
              <w:spacing w:line="256" w:lineRule="auto"/>
              <w:ind w:right="150"/>
            </w:pPr>
            <w:r>
              <w:t>-определять и списывать това</w:t>
            </w:r>
            <w:r>
              <w:t>р</w:t>
            </w:r>
            <w:r>
              <w:t>ные потери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44" w:lineRule="auto"/>
              <w:ind w:left="120" w:right="420"/>
            </w:pPr>
            <w:r>
              <w:t>- технологический процесс пригото</w:t>
            </w:r>
            <w:r>
              <w:t>в</w:t>
            </w:r>
            <w:r>
              <w:t>ления национальных блюд и их ос</w:t>
            </w:r>
            <w:r>
              <w:t>о</w:t>
            </w:r>
            <w:r>
              <w:t>бенности;</w:t>
            </w:r>
          </w:p>
          <w:p w:rsidR="003C378F" w:rsidRDefault="003C378F">
            <w:pPr>
              <w:spacing w:line="244" w:lineRule="auto"/>
              <w:ind w:left="120" w:right="420"/>
            </w:pPr>
            <w:r>
              <w:t xml:space="preserve"> - классификацию и ассортимент блюд национальной кухни;</w:t>
            </w:r>
          </w:p>
          <w:p w:rsidR="003C378F" w:rsidRDefault="003C378F">
            <w:pPr>
              <w:spacing w:line="244" w:lineRule="auto"/>
              <w:ind w:left="120" w:right="420"/>
            </w:pPr>
            <w:r>
              <w:t xml:space="preserve"> -правила оформления и отпуска, у</w:t>
            </w:r>
            <w:r>
              <w:t>с</w:t>
            </w:r>
            <w:r>
              <w:t>ловия и сроки хранения блюд наци</w:t>
            </w:r>
            <w:r>
              <w:t>о</w:t>
            </w:r>
            <w:r>
              <w:t>нальной кухни;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Код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Наименование общих компетенций</w:t>
            </w:r>
          </w:p>
        </w:tc>
      </w:tr>
      <w:tr w:rsidR="003C378F" w:rsidTr="003C378F">
        <w:trPr>
          <w:trHeight w:val="327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01.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iCs/>
                <w:lang w:eastAsia="en-US"/>
              </w:rPr>
              <w:t>Выбирать способы решения задач профессиональной деятельности, примен</w:t>
            </w:r>
            <w:r>
              <w:rPr>
                <w:iCs/>
                <w:lang w:eastAsia="en-US"/>
              </w:rPr>
              <w:t>и</w:t>
            </w:r>
            <w:r>
              <w:rPr>
                <w:iCs/>
                <w:lang w:eastAsia="en-US"/>
              </w:rPr>
              <w:t>тельно к различным контекстам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02.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ОК.03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ОК.04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ОК.05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ОК.06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ОК.07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 среды, ресурсосбережению, эффе</w:t>
            </w:r>
            <w:r>
              <w:rPr>
                <w:lang w:eastAsia="en-US"/>
              </w:rPr>
              <w:t>к</w:t>
            </w:r>
            <w:r>
              <w:rPr>
                <w:lang w:eastAsia="en-US"/>
              </w:rPr>
              <w:t>тивно действовать в чрезвычайных ситуациях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08.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димого уровня физической подготовленности.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ОК.09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димого уровня физической подготовленности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ОК.10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Пользоваться профессиональной документацией на государственном и ин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странном языках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11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3C378F" w:rsidRDefault="003C378F" w:rsidP="003C378F">
      <w:pPr>
        <w:rPr>
          <w:b/>
        </w:rPr>
      </w:pPr>
    </w:p>
    <w:p w:rsidR="00066CEE" w:rsidRPr="0013620F" w:rsidRDefault="00066CEE" w:rsidP="0006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Pr="00D7387D">
        <w:rPr>
          <w:b/>
        </w:rPr>
        <w:t>.4. Количество часов на освоение программы учебной дисциплины:</w:t>
      </w:r>
    </w:p>
    <w:p w:rsidR="003C378F" w:rsidRDefault="003C378F" w:rsidP="003C378F">
      <w:pPr>
        <w:rPr>
          <w:b/>
        </w:rPr>
      </w:pPr>
    </w:p>
    <w:tbl>
      <w:tblPr>
        <w:tblW w:w="4753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73"/>
        <w:gridCol w:w="1125"/>
      </w:tblGrid>
      <w:tr w:rsidR="002A31C7" w:rsidRPr="00820A4F" w:rsidTr="002A31C7">
        <w:trPr>
          <w:trHeight w:val="572"/>
        </w:trPr>
        <w:tc>
          <w:tcPr>
            <w:tcW w:w="4382" w:type="pct"/>
            <w:vAlign w:val="center"/>
          </w:tcPr>
          <w:p w:rsidR="002A31C7" w:rsidRPr="00820A4F" w:rsidRDefault="002A31C7" w:rsidP="002A31C7">
            <w:pPr>
              <w:jc w:val="center"/>
              <w:rPr>
                <w:b/>
              </w:rPr>
            </w:pPr>
            <w:r w:rsidRPr="00820A4F">
              <w:rPr>
                <w:b/>
              </w:rPr>
              <w:t>Вид учебной работы</w:t>
            </w:r>
          </w:p>
        </w:tc>
        <w:tc>
          <w:tcPr>
            <w:tcW w:w="618" w:type="pct"/>
            <w:vAlign w:val="center"/>
          </w:tcPr>
          <w:p w:rsidR="002A31C7" w:rsidRPr="00820A4F" w:rsidRDefault="002A31C7" w:rsidP="002A31C7">
            <w:pPr>
              <w:jc w:val="center"/>
              <w:rPr>
                <w:b/>
                <w:iCs/>
              </w:rPr>
            </w:pPr>
            <w:r w:rsidRPr="00820A4F">
              <w:rPr>
                <w:b/>
                <w:iCs/>
              </w:rPr>
              <w:t>Объем часов</w:t>
            </w:r>
          </w:p>
        </w:tc>
      </w:tr>
      <w:tr w:rsidR="002A31C7" w:rsidRPr="00820A4F" w:rsidTr="002A31C7">
        <w:trPr>
          <w:trHeight w:val="467"/>
        </w:trPr>
        <w:tc>
          <w:tcPr>
            <w:tcW w:w="4382" w:type="pct"/>
            <w:vAlign w:val="center"/>
          </w:tcPr>
          <w:p w:rsidR="002A31C7" w:rsidRPr="00820A4F" w:rsidRDefault="002A31C7" w:rsidP="002A31C7">
            <w:pPr>
              <w:rPr>
                <w:b/>
              </w:rPr>
            </w:pPr>
            <w:r w:rsidRPr="00820A4F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618" w:type="pct"/>
            <w:vAlign w:val="center"/>
          </w:tcPr>
          <w:p w:rsidR="002A31C7" w:rsidRPr="00820A4F" w:rsidRDefault="007C3512" w:rsidP="002A31C7">
            <w:pPr>
              <w:jc w:val="center"/>
              <w:rPr>
                <w:iCs/>
              </w:rPr>
            </w:pPr>
            <w:r>
              <w:rPr>
                <w:iCs/>
              </w:rPr>
              <w:t>92</w:t>
            </w:r>
          </w:p>
        </w:tc>
      </w:tr>
      <w:tr w:rsidR="002A31C7" w:rsidRPr="00820A4F" w:rsidTr="002A31C7">
        <w:trPr>
          <w:trHeight w:val="467"/>
        </w:trPr>
        <w:tc>
          <w:tcPr>
            <w:tcW w:w="4382" w:type="pct"/>
            <w:vAlign w:val="center"/>
          </w:tcPr>
          <w:p w:rsidR="002A31C7" w:rsidRPr="00820A4F" w:rsidRDefault="002A31C7" w:rsidP="002A31C7">
            <w:pPr>
              <w:rPr>
                <w:b/>
              </w:rPr>
            </w:pPr>
            <w:r w:rsidRPr="000138EE">
              <w:rPr>
                <w:b/>
              </w:rPr>
              <w:t>В т.ч. в форме практиче</w:t>
            </w:r>
            <w:r>
              <w:rPr>
                <w:b/>
              </w:rPr>
              <w:t>с</w:t>
            </w:r>
            <w:r w:rsidRPr="000138EE">
              <w:rPr>
                <w:b/>
              </w:rPr>
              <w:t>кой подготовки</w:t>
            </w:r>
          </w:p>
        </w:tc>
        <w:tc>
          <w:tcPr>
            <w:tcW w:w="618" w:type="pct"/>
            <w:vAlign w:val="center"/>
          </w:tcPr>
          <w:p w:rsidR="002A31C7" w:rsidRPr="00820A4F" w:rsidRDefault="002A31C7" w:rsidP="002A31C7">
            <w:pPr>
              <w:jc w:val="center"/>
              <w:rPr>
                <w:iCs/>
              </w:rPr>
            </w:pPr>
          </w:p>
        </w:tc>
      </w:tr>
      <w:tr w:rsidR="002A31C7" w:rsidRPr="00820A4F" w:rsidTr="002A31C7">
        <w:trPr>
          <w:trHeight w:val="467"/>
        </w:trPr>
        <w:tc>
          <w:tcPr>
            <w:tcW w:w="5000" w:type="pct"/>
            <w:gridSpan w:val="2"/>
            <w:vAlign w:val="center"/>
          </w:tcPr>
          <w:p w:rsidR="002A31C7" w:rsidRPr="00820A4F" w:rsidRDefault="002A31C7" w:rsidP="002A31C7">
            <w:pPr>
              <w:rPr>
                <w:iCs/>
              </w:rPr>
            </w:pPr>
            <w:r w:rsidRPr="00820A4F">
              <w:t>в том числе:</w:t>
            </w:r>
          </w:p>
        </w:tc>
      </w:tr>
      <w:tr w:rsidR="002A31C7" w:rsidRPr="00820A4F" w:rsidTr="002A31C7">
        <w:trPr>
          <w:trHeight w:val="467"/>
        </w:trPr>
        <w:tc>
          <w:tcPr>
            <w:tcW w:w="4382" w:type="pct"/>
            <w:vAlign w:val="center"/>
          </w:tcPr>
          <w:p w:rsidR="002A31C7" w:rsidRPr="00820A4F" w:rsidRDefault="002A31C7" w:rsidP="002A31C7">
            <w:r w:rsidRPr="00820A4F">
              <w:t>теоретическое обучение</w:t>
            </w:r>
          </w:p>
        </w:tc>
        <w:tc>
          <w:tcPr>
            <w:tcW w:w="618" w:type="pct"/>
            <w:vAlign w:val="center"/>
          </w:tcPr>
          <w:p w:rsidR="002A31C7" w:rsidRPr="00820A4F" w:rsidRDefault="007C3512" w:rsidP="002A31C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48</w:t>
            </w:r>
          </w:p>
          <w:p w:rsidR="002A31C7" w:rsidRPr="00820A4F" w:rsidRDefault="002A31C7" w:rsidP="002A31C7">
            <w:pPr>
              <w:jc w:val="center"/>
              <w:rPr>
                <w:iCs/>
              </w:rPr>
            </w:pPr>
          </w:p>
        </w:tc>
      </w:tr>
      <w:tr w:rsidR="002A31C7" w:rsidRPr="00820A4F" w:rsidTr="002A31C7">
        <w:trPr>
          <w:trHeight w:val="467"/>
        </w:trPr>
        <w:tc>
          <w:tcPr>
            <w:tcW w:w="4382" w:type="pct"/>
            <w:vAlign w:val="center"/>
          </w:tcPr>
          <w:p w:rsidR="002A31C7" w:rsidRPr="00820A4F" w:rsidRDefault="002A31C7" w:rsidP="002A31C7">
            <w:r w:rsidRPr="00820A4F">
              <w:t>лабораторные работы (если предусмотрено)</w:t>
            </w:r>
          </w:p>
        </w:tc>
        <w:tc>
          <w:tcPr>
            <w:tcW w:w="618" w:type="pct"/>
            <w:vAlign w:val="center"/>
          </w:tcPr>
          <w:p w:rsidR="002A31C7" w:rsidRPr="00820A4F" w:rsidRDefault="002A31C7" w:rsidP="002A31C7">
            <w:pPr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2A31C7" w:rsidRPr="00820A4F" w:rsidTr="002A31C7">
        <w:trPr>
          <w:trHeight w:val="467"/>
        </w:trPr>
        <w:tc>
          <w:tcPr>
            <w:tcW w:w="4382" w:type="pct"/>
            <w:vAlign w:val="center"/>
          </w:tcPr>
          <w:p w:rsidR="002A31C7" w:rsidRPr="00820A4F" w:rsidRDefault="002A31C7" w:rsidP="002A31C7">
            <w:r w:rsidRPr="00820A4F">
              <w:t>практические работы (если предусмотрено)</w:t>
            </w:r>
          </w:p>
        </w:tc>
        <w:tc>
          <w:tcPr>
            <w:tcW w:w="618" w:type="pct"/>
            <w:vAlign w:val="center"/>
          </w:tcPr>
          <w:p w:rsidR="002A31C7" w:rsidRPr="00820A4F" w:rsidRDefault="002A31C7" w:rsidP="002A31C7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2A31C7" w:rsidRPr="00820A4F" w:rsidTr="002A31C7">
        <w:trPr>
          <w:trHeight w:val="467"/>
        </w:trPr>
        <w:tc>
          <w:tcPr>
            <w:tcW w:w="4382" w:type="pct"/>
            <w:vAlign w:val="center"/>
          </w:tcPr>
          <w:p w:rsidR="002A31C7" w:rsidRPr="00820A4F" w:rsidRDefault="002A31C7" w:rsidP="002A31C7">
            <w:r w:rsidRPr="000138EE">
              <w:rPr>
                <w:b/>
              </w:rPr>
              <w:t>Самостоятельная работа</w:t>
            </w:r>
          </w:p>
        </w:tc>
        <w:tc>
          <w:tcPr>
            <w:tcW w:w="618" w:type="pct"/>
            <w:vAlign w:val="center"/>
          </w:tcPr>
          <w:p w:rsidR="002A31C7" w:rsidRPr="00820A4F" w:rsidRDefault="00A95357" w:rsidP="002A31C7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1F76D1" w:rsidRPr="00820A4F" w:rsidTr="002A31C7">
        <w:trPr>
          <w:trHeight w:val="621"/>
        </w:trPr>
        <w:tc>
          <w:tcPr>
            <w:tcW w:w="4382" w:type="pct"/>
            <w:vAlign w:val="center"/>
          </w:tcPr>
          <w:p w:rsidR="001F76D1" w:rsidRPr="00820A4F" w:rsidRDefault="001F76D1" w:rsidP="002A31C7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Консультации</w:t>
            </w:r>
          </w:p>
        </w:tc>
        <w:tc>
          <w:tcPr>
            <w:tcW w:w="618" w:type="pct"/>
            <w:vAlign w:val="center"/>
          </w:tcPr>
          <w:p w:rsidR="001F76D1" w:rsidRDefault="001F76D1" w:rsidP="002A31C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</w:t>
            </w:r>
          </w:p>
        </w:tc>
      </w:tr>
      <w:tr w:rsidR="002A31C7" w:rsidRPr="00820A4F" w:rsidTr="002A31C7">
        <w:trPr>
          <w:trHeight w:val="621"/>
        </w:trPr>
        <w:tc>
          <w:tcPr>
            <w:tcW w:w="4382" w:type="pct"/>
            <w:vAlign w:val="center"/>
          </w:tcPr>
          <w:p w:rsidR="002A31C7" w:rsidRPr="00820A4F" w:rsidRDefault="002A31C7" w:rsidP="002A31C7">
            <w:pPr>
              <w:suppressAutoHyphens/>
              <w:rPr>
                <w:b/>
                <w:iCs/>
              </w:rPr>
            </w:pPr>
            <w:r w:rsidRPr="00820A4F">
              <w:rPr>
                <w:b/>
                <w:iCs/>
              </w:rPr>
              <w:t xml:space="preserve">Промежуточная аттестация в  форме </w:t>
            </w:r>
            <w:r>
              <w:rPr>
                <w:b/>
                <w:iCs/>
              </w:rPr>
              <w:t>экзамена</w:t>
            </w:r>
          </w:p>
        </w:tc>
        <w:tc>
          <w:tcPr>
            <w:tcW w:w="618" w:type="pct"/>
            <w:vAlign w:val="center"/>
          </w:tcPr>
          <w:p w:rsidR="002A31C7" w:rsidRPr="00820A4F" w:rsidRDefault="001F76D1" w:rsidP="002A31C7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</w:tr>
    </w:tbl>
    <w:p w:rsidR="002A31C7" w:rsidRDefault="002A31C7" w:rsidP="003C378F">
      <w:pPr>
        <w:rPr>
          <w:b/>
        </w:rPr>
      </w:pPr>
    </w:p>
    <w:p w:rsidR="003C378F" w:rsidRDefault="002A31C7" w:rsidP="003C378F">
      <w:r>
        <w:rPr>
          <w:b/>
        </w:rPr>
        <w:br w:type="page"/>
      </w:r>
    </w:p>
    <w:p w:rsidR="003C378F" w:rsidRDefault="003C378F" w:rsidP="003C378F">
      <w:pPr>
        <w:ind w:left="3119"/>
        <w:rPr>
          <w:b/>
        </w:rPr>
      </w:pPr>
      <w:r>
        <w:rPr>
          <w:b/>
        </w:rPr>
        <w:t>3. ТЕМАТИЧЕСКИЙ ПЛАН</w:t>
      </w:r>
    </w:p>
    <w:p w:rsidR="003C378F" w:rsidRDefault="003C378F" w:rsidP="003C378F">
      <w:pPr>
        <w:ind w:left="3119"/>
        <w:rPr>
          <w:b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2694"/>
        <w:gridCol w:w="992"/>
        <w:gridCol w:w="1280"/>
      </w:tblGrid>
      <w:tr w:rsidR="003C378F" w:rsidTr="001F76D1"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 w:rsidP="002A31C7">
            <w:pPr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частей, разд</w:t>
            </w:r>
            <w:r>
              <w:rPr>
                <w:b/>
                <w:lang w:eastAsia="en-US"/>
              </w:rPr>
              <w:t>е</w:t>
            </w:r>
            <w:r>
              <w:rPr>
                <w:b/>
                <w:lang w:eastAsia="en-US"/>
              </w:rPr>
              <w:t>лов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Обязательная аудиторная учебная н</w:t>
            </w:r>
            <w:r>
              <w:rPr>
                <w:b/>
                <w:lang w:eastAsia="en-US"/>
              </w:rPr>
              <w:t>а</w:t>
            </w:r>
            <w:r>
              <w:rPr>
                <w:b/>
                <w:lang w:eastAsia="en-US"/>
              </w:rPr>
              <w:t>грузка обучающихся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2A31C7" w:rsidP="002A31C7">
            <w:pPr>
              <w:spacing w:line="254" w:lineRule="auto"/>
              <w:ind w:hanging="37"/>
              <w:jc w:val="center"/>
              <w:rPr>
                <w:b/>
                <w:lang w:eastAsia="en-US"/>
              </w:rPr>
            </w:pPr>
            <w:r w:rsidRPr="003E4437">
              <w:rPr>
                <w:lang w:eastAsia="en-US"/>
              </w:rPr>
              <w:t>Самосто</w:t>
            </w:r>
            <w:r w:rsidRPr="003E4437">
              <w:rPr>
                <w:lang w:eastAsia="en-US"/>
              </w:rPr>
              <w:t>я</w:t>
            </w:r>
            <w:r w:rsidRPr="003E4437">
              <w:rPr>
                <w:lang w:eastAsia="en-US"/>
              </w:rPr>
              <w:t>тельная работа</w:t>
            </w:r>
          </w:p>
        </w:tc>
      </w:tr>
      <w:tr w:rsidR="003C378F" w:rsidTr="001F76D1">
        <w:trPr>
          <w:trHeight w:val="243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ind w:left="38" w:firstLine="34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Всего часов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 w:rsidP="002A31C7">
            <w:pPr>
              <w:spacing w:line="254" w:lineRule="auto"/>
              <w:ind w:firstLine="3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rPr>
                <w:b/>
                <w:lang w:eastAsia="en-US"/>
              </w:rPr>
            </w:pPr>
          </w:p>
        </w:tc>
      </w:tr>
      <w:tr w:rsidR="003C378F" w:rsidTr="001F76D1">
        <w:trPr>
          <w:trHeight w:val="1122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CEE" w:rsidRDefault="003C378F" w:rsidP="00066CEE">
            <w:pPr>
              <w:spacing w:line="254" w:lineRule="auto"/>
              <w:ind w:left="38" w:hanging="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практические </w:t>
            </w:r>
            <w:r w:rsidR="00066CEE">
              <w:rPr>
                <w:lang w:eastAsia="en-US"/>
              </w:rPr>
              <w:t>з</w:t>
            </w:r>
            <w:r w:rsidR="00066CEE">
              <w:rPr>
                <w:lang w:eastAsia="en-US"/>
              </w:rPr>
              <w:t>а</w:t>
            </w:r>
            <w:r w:rsidR="00066CEE">
              <w:rPr>
                <w:lang w:eastAsia="en-US"/>
              </w:rPr>
              <w:t>нятия</w:t>
            </w:r>
            <w:r>
              <w:rPr>
                <w:lang w:eastAsia="en-US"/>
              </w:rPr>
              <w:t xml:space="preserve">, </w:t>
            </w:r>
          </w:p>
          <w:p w:rsidR="002664B1" w:rsidRDefault="003C378F" w:rsidP="002664B1">
            <w:pPr>
              <w:spacing w:line="254" w:lineRule="auto"/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лабораторные </w:t>
            </w:r>
            <w:r w:rsidR="002664B1">
              <w:rPr>
                <w:lang w:eastAsia="en-US"/>
              </w:rPr>
              <w:t>з</w:t>
            </w:r>
            <w:r w:rsidR="002664B1">
              <w:rPr>
                <w:lang w:eastAsia="en-US"/>
              </w:rPr>
              <w:t>а</w:t>
            </w:r>
            <w:r w:rsidR="002664B1">
              <w:rPr>
                <w:lang w:eastAsia="en-US"/>
              </w:rPr>
              <w:t>нятия</w:t>
            </w:r>
            <w:r>
              <w:rPr>
                <w:lang w:eastAsia="en-US"/>
              </w:rPr>
              <w:t xml:space="preserve"> </w:t>
            </w:r>
          </w:p>
          <w:p w:rsidR="003C378F" w:rsidRDefault="003C378F" w:rsidP="002664B1">
            <w:pPr>
              <w:spacing w:line="254" w:lineRule="auto"/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(часы)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ind w:left="-108" w:right="-111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</w:t>
            </w:r>
            <w:r>
              <w:rPr>
                <w:lang w:eastAsia="en-US"/>
              </w:rPr>
              <w:t>н</w:t>
            </w:r>
            <w:r>
              <w:rPr>
                <w:lang w:eastAsia="en-US"/>
              </w:rPr>
              <w:t>трольные раб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ты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rPr>
                <w:b/>
                <w:lang w:eastAsia="en-US"/>
              </w:rPr>
            </w:pPr>
          </w:p>
        </w:tc>
      </w:tr>
      <w:tr w:rsidR="003C378F" w:rsidTr="001F76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ind w:firstLine="3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8F" w:rsidRDefault="003C378F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3C378F" w:rsidTr="001F76D1">
        <w:trPr>
          <w:trHeight w:val="36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473CC3" w:rsidP="00473CC3">
            <w:pPr>
              <w:spacing w:line="254" w:lineRule="auto"/>
              <w:rPr>
                <w:rFonts w:eastAsiaTheme="minorHAnsi"/>
                <w:b/>
                <w:lang w:eastAsia="en-US"/>
              </w:rPr>
            </w:pPr>
            <w:r w:rsidRPr="00473CC3">
              <w:rPr>
                <w:b/>
                <w:bCs/>
              </w:rPr>
              <w:t>1.</w:t>
            </w:r>
            <w:r>
              <w:rPr>
                <w:b/>
                <w:bCs/>
              </w:rPr>
              <w:t xml:space="preserve">1 </w:t>
            </w:r>
            <w:r w:rsidR="003C378F" w:rsidRPr="002664B1">
              <w:rPr>
                <w:b/>
                <w:bCs/>
              </w:rPr>
              <w:t>Кухня народов Европы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EA234D" w:rsidRDefault="003C378F" w:rsidP="002664B1">
            <w:pPr>
              <w:spacing w:line="254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EA234D">
              <w:rPr>
                <w:rFonts w:eastAsiaTheme="minorHAnsi"/>
                <w:b/>
                <w:lang w:eastAsia="en-US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EA234D" w:rsidRDefault="003C378F" w:rsidP="00066CEE">
            <w:pPr>
              <w:spacing w:line="254" w:lineRule="auto"/>
              <w:jc w:val="center"/>
              <w:rPr>
                <w:lang w:eastAsia="en-US"/>
              </w:rPr>
            </w:pPr>
            <w:r w:rsidRPr="00EA234D">
              <w:rPr>
                <w:lang w:eastAsia="en-US"/>
              </w:rPr>
              <w:t>8</w:t>
            </w:r>
            <w:r w:rsidR="002664B1" w:rsidRPr="00EA234D">
              <w:rPr>
                <w:lang w:eastAsia="en-US"/>
              </w:rPr>
              <w:t xml:space="preserve"> </w:t>
            </w:r>
            <w:r w:rsidR="00473CC3" w:rsidRPr="00EA234D">
              <w:t>(ЛР№1, ЛР№2)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DA5ADB" w:rsidP="001D011B">
            <w:pPr>
              <w:spacing w:line="25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</w:tr>
      <w:tr w:rsidR="003C378F" w:rsidTr="001F76D1">
        <w:trPr>
          <w:trHeight w:val="26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473CC3">
            <w:pPr>
              <w:spacing w:line="254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bCs/>
              </w:rPr>
              <w:t xml:space="preserve">1.2 </w:t>
            </w:r>
            <w:r w:rsidR="003C378F" w:rsidRPr="002664B1">
              <w:rPr>
                <w:b/>
                <w:bCs/>
              </w:rPr>
              <w:t>Североамериканская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EA234D" w:rsidRDefault="003C378F" w:rsidP="002664B1">
            <w:pPr>
              <w:spacing w:line="254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EA234D"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EA234D" w:rsidRDefault="002664B1" w:rsidP="00066CEE">
            <w:pPr>
              <w:spacing w:line="254" w:lineRule="auto"/>
              <w:jc w:val="center"/>
              <w:rPr>
                <w:lang w:eastAsia="en-US"/>
              </w:rPr>
            </w:pPr>
            <w:r w:rsidRPr="00EA234D">
              <w:rPr>
                <w:lang w:eastAsia="en-US"/>
              </w:rPr>
              <w:t>1 (ПЗ</w:t>
            </w:r>
            <w:r w:rsidR="00EA234D" w:rsidRPr="00EA234D">
              <w:rPr>
                <w:lang w:eastAsia="en-US"/>
              </w:rPr>
              <w:t xml:space="preserve"> №1</w:t>
            </w:r>
            <w:r w:rsidRPr="00EA234D">
              <w:rPr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8F" w:rsidRPr="001D011B" w:rsidRDefault="003C378F" w:rsidP="001D011B">
            <w:pPr>
              <w:spacing w:line="254" w:lineRule="auto"/>
              <w:jc w:val="center"/>
              <w:rPr>
                <w:lang w:eastAsia="en-US"/>
              </w:rPr>
            </w:pPr>
          </w:p>
        </w:tc>
      </w:tr>
      <w:tr w:rsidR="003C378F" w:rsidTr="001F76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473CC3">
            <w:pPr>
              <w:spacing w:line="254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bCs/>
              </w:rPr>
              <w:t xml:space="preserve">1.3 </w:t>
            </w:r>
            <w:r w:rsidR="003C378F" w:rsidRPr="002664B1">
              <w:rPr>
                <w:b/>
                <w:bCs/>
              </w:rPr>
              <w:t>Арабская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EA234D" w:rsidRDefault="00A95357" w:rsidP="002664B1">
            <w:pPr>
              <w:spacing w:line="254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EA234D" w:rsidRDefault="003C378F" w:rsidP="001F76D1">
            <w:pPr>
              <w:spacing w:line="254" w:lineRule="auto"/>
              <w:jc w:val="center"/>
              <w:rPr>
                <w:lang w:eastAsia="en-US"/>
              </w:rPr>
            </w:pPr>
            <w:r w:rsidRPr="00EA234D">
              <w:rPr>
                <w:lang w:eastAsia="en-US"/>
              </w:rPr>
              <w:t>2</w:t>
            </w:r>
            <w:r w:rsidR="00EA234D">
              <w:rPr>
                <w:lang w:eastAsia="en-US"/>
              </w:rPr>
              <w:t xml:space="preserve"> </w:t>
            </w:r>
            <w:r w:rsidR="002664B1" w:rsidRPr="00EA234D">
              <w:rPr>
                <w:lang w:eastAsia="en-US"/>
              </w:rPr>
              <w:t>(ПЗ</w:t>
            </w:r>
            <w:r w:rsidR="00EA234D" w:rsidRPr="00EA234D">
              <w:rPr>
                <w:lang w:eastAsia="en-US"/>
              </w:rPr>
              <w:t xml:space="preserve"> №2, </w:t>
            </w:r>
            <w:r w:rsidR="00EA234D">
              <w:rPr>
                <w:lang w:eastAsia="en-US"/>
              </w:rPr>
              <w:t xml:space="preserve">ПЗ </w:t>
            </w:r>
            <w:r w:rsidR="00EA234D" w:rsidRPr="00EA234D">
              <w:rPr>
                <w:lang w:eastAsia="en-US"/>
              </w:rPr>
              <w:t>№ 3</w:t>
            </w:r>
            <w:r w:rsidR="002664B1" w:rsidRPr="00EA234D">
              <w:rPr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EA234D" w:rsidP="001D011B">
            <w:pPr>
              <w:spacing w:line="25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</w:tr>
      <w:tr w:rsidR="003C378F" w:rsidTr="001F76D1">
        <w:trPr>
          <w:trHeight w:val="3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473CC3">
            <w:pPr>
              <w:spacing w:line="254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bCs/>
                <w:spacing w:val="6"/>
              </w:rPr>
              <w:t xml:space="preserve">1.4 </w:t>
            </w:r>
            <w:r w:rsidR="003C378F" w:rsidRPr="002664B1">
              <w:rPr>
                <w:b/>
                <w:bCs/>
                <w:spacing w:val="6"/>
              </w:rPr>
              <w:t>Китайская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EA234D" w:rsidRDefault="003C378F" w:rsidP="002664B1">
            <w:pPr>
              <w:spacing w:line="254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EA234D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EA234D" w:rsidRDefault="003C378F" w:rsidP="00066CEE">
            <w:pPr>
              <w:spacing w:line="254" w:lineRule="auto"/>
              <w:jc w:val="center"/>
              <w:rPr>
                <w:lang w:eastAsia="en-US"/>
              </w:rPr>
            </w:pPr>
            <w:r w:rsidRPr="00EA234D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EA234D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EA234D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</w:tr>
      <w:tr w:rsidR="003C378F" w:rsidTr="001F76D1">
        <w:trPr>
          <w:trHeight w:val="12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473CC3">
            <w:pPr>
              <w:spacing w:line="254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spacing w:val="9"/>
              </w:rPr>
              <w:t xml:space="preserve">1.5 </w:t>
            </w:r>
            <w:r w:rsidR="003C378F" w:rsidRPr="002664B1">
              <w:rPr>
                <w:b/>
                <w:spacing w:val="9"/>
              </w:rPr>
              <w:t>Корейская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EA234D" w:rsidRDefault="003C378F" w:rsidP="002664B1">
            <w:pPr>
              <w:spacing w:line="254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EA234D"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EA234D" w:rsidRDefault="003C378F" w:rsidP="00066CEE">
            <w:pPr>
              <w:spacing w:line="254" w:lineRule="auto"/>
              <w:jc w:val="center"/>
              <w:rPr>
                <w:lang w:eastAsia="en-US"/>
              </w:rPr>
            </w:pPr>
            <w:r w:rsidRPr="00EA234D">
              <w:rPr>
                <w:lang w:eastAsia="en-US"/>
              </w:rPr>
              <w:t>4</w:t>
            </w:r>
            <w:r w:rsidR="00EA234D" w:rsidRPr="00EA234D">
              <w:rPr>
                <w:lang w:eastAsia="en-US"/>
              </w:rPr>
              <w:t xml:space="preserve"> (ЛР № 3</w:t>
            </w:r>
            <w:r w:rsidR="002664B1" w:rsidRPr="00EA234D">
              <w:rPr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EA234D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</w:tr>
      <w:tr w:rsidR="003C378F" w:rsidTr="001F76D1">
        <w:trPr>
          <w:trHeight w:val="1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473CC3">
            <w:pPr>
              <w:spacing w:line="254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bCs/>
                <w:spacing w:val="5"/>
              </w:rPr>
              <w:t xml:space="preserve">1.6 </w:t>
            </w:r>
            <w:r w:rsidR="003C378F" w:rsidRPr="002664B1">
              <w:rPr>
                <w:b/>
                <w:bCs/>
                <w:spacing w:val="5"/>
              </w:rPr>
              <w:t>Монгольская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0E2384" w:rsidRDefault="003C378F" w:rsidP="002664B1">
            <w:pPr>
              <w:spacing w:line="254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0E2384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0E2384" w:rsidRDefault="003C378F" w:rsidP="00066CEE">
            <w:pPr>
              <w:spacing w:line="254" w:lineRule="auto"/>
              <w:jc w:val="center"/>
              <w:rPr>
                <w:lang w:eastAsia="en-US"/>
              </w:rPr>
            </w:pPr>
            <w:r w:rsidRPr="000E2384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</w:tr>
      <w:tr w:rsidR="003C378F" w:rsidTr="001F76D1">
        <w:trPr>
          <w:trHeight w:val="104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0E2384" w:rsidRDefault="00473CC3">
            <w:pPr>
              <w:spacing w:line="254" w:lineRule="auto"/>
              <w:rPr>
                <w:b/>
                <w:bCs/>
                <w:spacing w:val="5"/>
              </w:rPr>
            </w:pPr>
            <w:r w:rsidRPr="000E2384">
              <w:rPr>
                <w:b/>
                <w:bCs/>
                <w:spacing w:val="5"/>
              </w:rPr>
              <w:t xml:space="preserve">1.7 </w:t>
            </w:r>
            <w:r w:rsidR="003C378F" w:rsidRPr="000E2384">
              <w:rPr>
                <w:b/>
                <w:bCs/>
                <w:spacing w:val="5"/>
              </w:rPr>
              <w:t>Южноамериканская  ку</w:t>
            </w:r>
            <w:r w:rsidR="003C378F" w:rsidRPr="000E2384">
              <w:rPr>
                <w:b/>
                <w:bCs/>
                <w:spacing w:val="5"/>
              </w:rPr>
              <w:t>х</w:t>
            </w:r>
            <w:r w:rsidR="003C378F" w:rsidRPr="000E2384">
              <w:rPr>
                <w:b/>
                <w:bCs/>
                <w:spacing w:val="5"/>
              </w:rPr>
              <w:t>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0E2384" w:rsidRDefault="009F6187" w:rsidP="002664B1">
            <w:pPr>
              <w:spacing w:line="254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0E2384"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0E2384" w:rsidRDefault="003C378F" w:rsidP="00066CEE">
            <w:pPr>
              <w:spacing w:line="254" w:lineRule="auto"/>
              <w:jc w:val="center"/>
              <w:rPr>
                <w:lang w:eastAsia="en-US"/>
              </w:rPr>
            </w:pPr>
            <w:r w:rsidRPr="000E2384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0E2384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0E2384" w:rsidRDefault="000E2384" w:rsidP="001D011B">
            <w:pPr>
              <w:spacing w:line="256" w:lineRule="auto"/>
              <w:jc w:val="center"/>
              <w:rPr>
                <w:rFonts w:eastAsiaTheme="minorEastAsia"/>
              </w:rPr>
            </w:pPr>
            <w:r w:rsidRPr="000E2384">
              <w:rPr>
                <w:rFonts w:eastAsiaTheme="minorEastAsia"/>
              </w:rPr>
              <w:t>1</w:t>
            </w:r>
          </w:p>
        </w:tc>
      </w:tr>
      <w:tr w:rsidR="003C378F" w:rsidTr="001F76D1">
        <w:trPr>
          <w:trHeight w:val="17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473CC3">
            <w:pPr>
              <w:spacing w:line="254" w:lineRule="auto"/>
              <w:rPr>
                <w:b/>
                <w:bCs/>
                <w:spacing w:val="5"/>
              </w:rPr>
            </w:pPr>
            <w:r>
              <w:rPr>
                <w:b/>
                <w:bCs/>
                <w:spacing w:val="5"/>
              </w:rPr>
              <w:t xml:space="preserve">1.8 </w:t>
            </w:r>
            <w:r w:rsidR="003C378F" w:rsidRPr="002664B1">
              <w:rPr>
                <w:b/>
                <w:bCs/>
                <w:spacing w:val="5"/>
              </w:rPr>
              <w:t>Мексиканская 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0E2384" w:rsidRDefault="003C378F" w:rsidP="002664B1">
            <w:pPr>
              <w:spacing w:line="254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0E2384"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0E2384" w:rsidRDefault="003C378F" w:rsidP="00066CEE">
            <w:pPr>
              <w:spacing w:line="254" w:lineRule="auto"/>
              <w:jc w:val="center"/>
              <w:rPr>
                <w:lang w:eastAsia="en-US"/>
              </w:rPr>
            </w:pPr>
            <w:r w:rsidRPr="000E2384">
              <w:rPr>
                <w:lang w:eastAsia="en-US"/>
              </w:rPr>
              <w:t>4</w:t>
            </w:r>
            <w:r w:rsidR="000E2384" w:rsidRPr="000E2384">
              <w:rPr>
                <w:lang w:eastAsia="en-US"/>
              </w:rPr>
              <w:t xml:space="preserve"> (ЛР №4</w:t>
            </w:r>
            <w:r w:rsidR="002664B1" w:rsidRPr="000E2384">
              <w:rPr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0E2384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</w:tr>
      <w:tr w:rsidR="003C378F" w:rsidTr="001F76D1">
        <w:trPr>
          <w:trHeight w:val="9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473CC3">
            <w:pPr>
              <w:spacing w:line="254" w:lineRule="auto"/>
              <w:rPr>
                <w:b/>
                <w:bCs/>
                <w:spacing w:val="5"/>
              </w:rPr>
            </w:pPr>
            <w:r>
              <w:rPr>
                <w:b/>
                <w:bCs/>
                <w:spacing w:val="5"/>
              </w:rPr>
              <w:t xml:space="preserve">1.9 </w:t>
            </w:r>
            <w:r w:rsidR="003C378F" w:rsidRPr="002664B1">
              <w:rPr>
                <w:b/>
                <w:bCs/>
                <w:spacing w:val="5"/>
              </w:rPr>
              <w:t>Японская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0E2384" w:rsidRDefault="003C378F" w:rsidP="002664B1">
            <w:pPr>
              <w:spacing w:line="254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0E2384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0E2384" w:rsidRDefault="003C378F" w:rsidP="00066CEE">
            <w:pPr>
              <w:spacing w:line="254" w:lineRule="auto"/>
              <w:jc w:val="center"/>
              <w:rPr>
                <w:lang w:eastAsia="en-US"/>
              </w:rPr>
            </w:pPr>
            <w:r w:rsidRPr="000E2384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</w:tr>
      <w:tr w:rsidR="003C378F" w:rsidTr="001F76D1">
        <w:trPr>
          <w:trHeight w:val="18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473CC3">
            <w:pPr>
              <w:spacing w:line="254" w:lineRule="auto"/>
              <w:rPr>
                <w:b/>
                <w:bCs/>
                <w:spacing w:val="5"/>
              </w:rPr>
            </w:pPr>
            <w:r>
              <w:rPr>
                <w:b/>
                <w:spacing w:val="9"/>
              </w:rPr>
              <w:t xml:space="preserve">1.10 </w:t>
            </w:r>
            <w:r w:rsidR="003C378F" w:rsidRPr="002664B1">
              <w:rPr>
                <w:b/>
                <w:spacing w:val="9"/>
              </w:rPr>
              <w:t>Индийская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A48B5" w:rsidRDefault="003C378F" w:rsidP="002664B1">
            <w:pPr>
              <w:spacing w:line="254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6A48B5"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A48B5" w:rsidRDefault="003C378F" w:rsidP="00066CEE">
            <w:pPr>
              <w:spacing w:line="254" w:lineRule="auto"/>
              <w:jc w:val="center"/>
              <w:rPr>
                <w:lang w:eastAsia="en-US"/>
              </w:rPr>
            </w:pPr>
            <w:r w:rsidRPr="006A48B5">
              <w:rPr>
                <w:lang w:eastAsia="en-US"/>
              </w:rPr>
              <w:t>4</w:t>
            </w:r>
            <w:r w:rsidR="006A48B5" w:rsidRPr="006A48B5">
              <w:rPr>
                <w:lang w:eastAsia="en-US"/>
              </w:rPr>
              <w:t xml:space="preserve"> (ЛР №5</w:t>
            </w:r>
            <w:r w:rsidR="002664B1" w:rsidRPr="006A48B5">
              <w:rPr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A48B5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A48B5" w:rsidRDefault="006A48B5" w:rsidP="001D011B">
            <w:pPr>
              <w:spacing w:line="256" w:lineRule="auto"/>
              <w:jc w:val="center"/>
              <w:rPr>
                <w:rFonts w:eastAsiaTheme="minorEastAsia"/>
              </w:rPr>
            </w:pPr>
            <w:r w:rsidRPr="006A48B5">
              <w:rPr>
                <w:rFonts w:eastAsiaTheme="minorEastAsia"/>
              </w:rPr>
              <w:t>1</w:t>
            </w:r>
          </w:p>
        </w:tc>
      </w:tr>
      <w:tr w:rsidR="003C378F" w:rsidTr="001F76D1">
        <w:trPr>
          <w:trHeight w:val="1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473CC3">
            <w:pPr>
              <w:spacing w:line="254" w:lineRule="auto"/>
              <w:rPr>
                <w:b/>
                <w:bCs/>
                <w:spacing w:val="5"/>
              </w:rPr>
            </w:pPr>
            <w:r>
              <w:rPr>
                <w:b/>
                <w:bCs/>
                <w:spacing w:val="5"/>
              </w:rPr>
              <w:t xml:space="preserve">1.11 </w:t>
            </w:r>
            <w:r w:rsidR="003C378F" w:rsidRPr="002664B1">
              <w:rPr>
                <w:b/>
                <w:bCs/>
                <w:spacing w:val="5"/>
              </w:rPr>
              <w:t>Кухни народов  СССР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A48B5" w:rsidRDefault="003C378F" w:rsidP="002664B1">
            <w:pPr>
              <w:spacing w:line="254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6A48B5">
              <w:rPr>
                <w:rFonts w:eastAsiaTheme="minorHAnsi"/>
                <w:b/>
                <w:lang w:eastAsia="en-US"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8B5" w:rsidRPr="006A48B5" w:rsidRDefault="006D58B2" w:rsidP="00066CEE">
            <w:pPr>
              <w:spacing w:line="254" w:lineRule="auto"/>
              <w:jc w:val="center"/>
              <w:rPr>
                <w:lang w:eastAsia="en-US"/>
              </w:rPr>
            </w:pPr>
            <w:r w:rsidRPr="006A48B5">
              <w:rPr>
                <w:lang w:eastAsia="en-US"/>
              </w:rPr>
              <w:t>4</w:t>
            </w:r>
            <w:r w:rsidR="002664B1" w:rsidRPr="006A48B5">
              <w:rPr>
                <w:lang w:eastAsia="en-US"/>
              </w:rPr>
              <w:t xml:space="preserve"> (ПЗ</w:t>
            </w:r>
            <w:r w:rsidR="006A48B5" w:rsidRPr="006A48B5">
              <w:rPr>
                <w:lang w:eastAsia="en-US"/>
              </w:rPr>
              <w:t xml:space="preserve"> № 4</w:t>
            </w:r>
            <w:r w:rsidR="002664B1" w:rsidRPr="006A48B5">
              <w:rPr>
                <w:lang w:eastAsia="en-US"/>
              </w:rPr>
              <w:t xml:space="preserve">), </w:t>
            </w:r>
            <w:r w:rsidR="001F76D1">
              <w:rPr>
                <w:lang w:eastAsia="en-US"/>
              </w:rPr>
              <w:t xml:space="preserve"> </w:t>
            </w:r>
            <w:r w:rsidR="006A48B5" w:rsidRPr="006A48B5">
              <w:rPr>
                <w:lang w:eastAsia="en-US"/>
              </w:rPr>
              <w:t>8 (ЛР № 6</w:t>
            </w:r>
          </w:p>
          <w:p w:rsidR="003C378F" w:rsidRPr="006A48B5" w:rsidRDefault="006A48B5" w:rsidP="00066CEE">
            <w:pPr>
              <w:spacing w:line="254" w:lineRule="auto"/>
              <w:jc w:val="center"/>
              <w:rPr>
                <w:lang w:eastAsia="en-US"/>
              </w:rPr>
            </w:pPr>
            <w:r w:rsidRPr="006A48B5">
              <w:rPr>
                <w:lang w:eastAsia="en-US"/>
              </w:rPr>
              <w:t>ЛР № 7</w:t>
            </w:r>
            <w:r w:rsidR="002664B1" w:rsidRPr="006A48B5">
              <w:rPr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A48B5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</w:tr>
      <w:tr w:rsidR="003C378F" w:rsidTr="001F76D1">
        <w:trPr>
          <w:trHeight w:val="12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473CC3">
            <w:pPr>
              <w:spacing w:line="254" w:lineRule="auto"/>
              <w:rPr>
                <w:b/>
                <w:bCs/>
                <w:spacing w:val="5"/>
              </w:rPr>
            </w:pPr>
            <w:r>
              <w:rPr>
                <w:b/>
                <w:bCs/>
              </w:rPr>
              <w:t xml:space="preserve">1.12 </w:t>
            </w:r>
            <w:r w:rsidR="003C378F" w:rsidRPr="002664B1">
              <w:rPr>
                <w:b/>
                <w:bCs/>
              </w:rPr>
              <w:t>Скандинавская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54B4C" w:rsidRDefault="00A95357" w:rsidP="002664B1">
            <w:pPr>
              <w:spacing w:line="254" w:lineRule="auto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54B4C" w:rsidRDefault="003C378F" w:rsidP="00066CEE">
            <w:pPr>
              <w:spacing w:line="254" w:lineRule="auto"/>
              <w:jc w:val="center"/>
              <w:rPr>
                <w:lang w:eastAsia="en-US"/>
              </w:rPr>
            </w:pPr>
            <w:r w:rsidRPr="00654B4C">
              <w:rPr>
                <w:lang w:eastAsia="en-US"/>
              </w:rPr>
              <w:t>4</w:t>
            </w:r>
            <w:r w:rsidR="006B3487" w:rsidRPr="00654B4C">
              <w:rPr>
                <w:lang w:eastAsia="en-US"/>
              </w:rPr>
              <w:t xml:space="preserve"> (ЛР № 8</w:t>
            </w:r>
            <w:r w:rsidR="002664B1" w:rsidRPr="00654B4C">
              <w:rPr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</w:tr>
      <w:tr w:rsidR="003C378F" w:rsidTr="001F76D1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3C378F">
            <w:pPr>
              <w:spacing w:line="254" w:lineRule="auto"/>
              <w:rPr>
                <w:rFonts w:eastAsiaTheme="minorHAnsi"/>
                <w:b/>
                <w:lang w:eastAsia="en-US"/>
              </w:rPr>
            </w:pPr>
            <w:r w:rsidRPr="002664B1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54B4C" w:rsidRDefault="003C378F" w:rsidP="002664B1">
            <w:pPr>
              <w:spacing w:line="254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654B4C">
              <w:rPr>
                <w:rFonts w:eastAsiaTheme="minorHAnsi"/>
                <w:b/>
                <w:lang w:eastAsia="en-US"/>
              </w:rPr>
              <w:t>92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54B4C" w:rsidRDefault="003C378F" w:rsidP="00066CEE">
            <w:pPr>
              <w:spacing w:line="254" w:lineRule="auto"/>
              <w:jc w:val="center"/>
              <w:rPr>
                <w:lang w:eastAsia="en-US"/>
              </w:rPr>
            </w:pPr>
            <w:r w:rsidRPr="00654B4C">
              <w:rPr>
                <w:lang w:eastAsia="en-US"/>
              </w:rPr>
              <w:t>39</w:t>
            </w:r>
            <w:r w:rsidR="002664B1" w:rsidRPr="00654B4C">
              <w:rPr>
                <w:lang w:eastAsia="en-US"/>
              </w:rPr>
              <w:t>(32ЛЗ/7 ПЗ)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3C378F" w:rsidP="001D011B">
            <w:pPr>
              <w:spacing w:line="256" w:lineRule="auto"/>
              <w:jc w:val="center"/>
              <w:rPr>
                <w:rFonts w:eastAsiaTheme="minorEastAsia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1D011B" w:rsidRDefault="001F76D1" w:rsidP="001D011B">
            <w:pPr>
              <w:spacing w:line="25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</w:tr>
    </w:tbl>
    <w:p w:rsidR="003C378F" w:rsidRDefault="003C378F" w:rsidP="003C378F">
      <w:pPr>
        <w:rPr>
          <w:b/>
        </w:rPr>
        <w:sectPr w:rsidR="003C378F" w:rsidSect="003C378F">
          <w:type w:val="continuous"/>
          <w:pgSz w:w="11906" w:h="16838"/>
          <w:pgMar w:top="1134" w:right="850" w:bottom="284" w:left="1701" w:header="708" w:footer="708" w:gutter="0"/>
          <w:cols w:space="720"/>
        </w:sectPr>
      </w:pPr>
    </w:p>
    <w:p w:rsidR="008B0A47" w:rsidRPr="00A4337F" w:rsidRDefault="003B0491" w:rsidP="00B11A3F">
      <w:pPr>
        <w:pStyle w:val="12"/>
        <w:widowControl w:val="0"/>
        <w:shd w:val="clear" w:color="auto" w:fill="FFFFFF"/>
        <w:autoSpaceDE w:val="0"/>
        <w:autoSpaceDN w:val="0"/>
        <w:adjustRightInd w:val="0"/>
        <w:spacing w:after="0"/>
        <w:ind w:right="238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>4.С</w:t>
      </w:r>
      <w:r w:rsidRPr="00A4337F">
        <w:rPr>
          <w:rFonts w:ascii="Times New Roman" w:hAnsi="Times New Roman"/>
          <w:b/>
          <w:bCs/>
          <w:spacing w:val="-1"/>
          <w:sz w:val="24"/>
          <w:szCs w:val="24"/>
        </w:rPr>
        <w:t xml:space="preserve">ОДЕРЖАНИЕ УЧЕБНОЙ ДИСЦИПЛИНЫ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9"/>
        <w:gridCol w:w="720"/>
        <w:gridCol w:w="8077"/>
        <w:gridCol w:w="1426"/>
        <w:gridCol w:w="1700"/>
      </w:tblGrid>
      <w:tr w:rsidR="00445A3F" w:rsidRPr="00C17653" w:rsidTr="00F40CB7"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F" w:rsidRPr="0089164E" w:rsidRDefault="005E2E7E" w:rsidP="00291D89">
            <w:pPr>
              <w:spacing w:line="276" w:lineRule="auto"/>
              <w:rPr>
                <w:b/>
              </w:rPr>
            </w:pPr>
            <w:r w:rsidRPr="0089164E">
              <w:rPr>
                <w:b/>
              </w:rPr>
              <w:t xml:space="preserve">Наименование разделов и тем </w:t>
            </w:r>
          </w:p>
        </w:tc>
        <w:tc>
          <w:tcPr>
            <w:tcW w:w="8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8F" w:rsidRDefault="00291D89" w:rsidP="00B11A3F">
            <w:pPr>
              <w:spacing w:line="276" w:lineRule="auto"/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</w:p>
          <w:p w:rsidR="00445A3F" w:rsidRPr="0089164E" w:rsidRDefault="00291D89" w:rsidP="00B11A3F">
            <w:pPr>
              <w:spacing w:line="276" w:lineRule="auto"/>
              <w:jc w:val="center"/>
              <w:rPr>
                <w:b/>
              </w:rPr>
            </w:pPr>
            <w:r w:rsidRPr="0013620F">
              <w:rPr>
                <w:b/>
                <w:bCs/>
              </w:rPr>
              <w:t>обучающихся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97" w:rsidRDefault="00445A3F" w:rsidP="00B11A3F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89164E">
              <w:rPr>
                <w:rFonts w:eastAsia="Calibri"/>
                <w:b/>
                <w:bCs/>
              </w:rPr>
              <w:t xml:space="preserve">Объем </w:t>
            </w:r>
          </w:p>
          <w:p w:rsidR="00445A3F" w:rsidRPr="0089164E" w:rsidRDefault="00445A3F" w:rsidP="00B11A3F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89164E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F" w:rsidRPr="0089164E" w:rsidRDefault="00291D89" w:rsidP="00B11A3F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Осваива</w:t>
            </w:r>
            <w:r>
              <w:rPr>
                <w:rFonts w:eastAsia="Calibri"/>
                <w:b/>
                <w:bCs/>
              </w:rPr>
              <w:t>е</w:t>
            </w:r>
            <w:r>
              <w:rPr>
                <w:rFonts w:eastAsia="Calibri"/>
                <w:b/>
                <w:bCs/>
              </w:rPr>
              <w:t>мые элеме</w:t>
            </w:r>
            <w:r>
              <w:rPr>
                <w:rFonts w:eastAsia="Calibri"/>
                <w:b/>
                <w:bCs/>
              </w:rPr>
              <w:t>н</w:t>
            </w:r>
            <w:r>
              <w:rPr>
                <w:rFonts w:eastAsia="Calibri"/>
                <w:b/>
                <w:bCs/>
              </w:rPr>
              <w:t>ты комп</w:t>
            </w:r>
            <w:r>
              <w:rPr>
                <w:rFonts w:eastAsia="Calibri"/>
                <w:b/>
                <w:bCs/>
              </w:rPr>
              <w:t>е</w:t>
            </w:r>
            <w:r>
              <w:rPr>
                <w:rFonts w:eastAsia="Calibri"/>
                <w:b/>
                <w:bCs/>
              </w:rPr>
              <w:t>тенций</w:t>
            </w:r>
          </w:p>
        </w:tc>
      </w:tr>
      <w:tr w:rsidR="00445A3F" w:rsidRPr="00C17653" w:rsidTr="00F40CB7"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F" w:rsidRPr="00A4337F" w:rsidRDefault="00445A3F" w:rsidP="00B11A3F">
            <w:pPr>
              <w:spacing w:line="276" w:lineRule="auto"/>
              <w:jc w:val="center"/>
              <w:rPr>
                <w:b/>
              </w:rPr>
            </w:pPr>
            <w:r w:rsidRPr="00A4337F">
              <w:rPr>
                <w:b/>
              </w:rPr>
              <w:t>1</w:t>
            </w:r>
          </w:p>
        </w:tc>
        <w:tc>
          <w:tcPr>
            <w:tcW w:w="8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F" w:rsidRPr="00A4337F" w:rsidRDefault="00445A3F" w:rsidP="00B11A3F">
            <w:pPr>
              <w:spacing w:line="276" w:lineRule="auto"/>
              <w:jc w:val="center"/>
              <w:rPr>
                <w:b/>
                <w:bCs/>
              </w:rPr>
            </w:pPr>
            <w:r w:rsidRPr="00A4337F">
              <w:rPr>
                <w:b/>
                <w:bCs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F" w:rsidRPr="00315B97" w:rsidRDefault="00445A3F" w:rsidP="00315B97">
            <w:pPr>
              <w:spacing w:line="276" w:lineRule="auto"/>
              <w:ind w:right="-108"/>
              <w:jc w:val="center"/>
              <w:rPr>
                <w:rFonts w:eastAsia="Calibri"/>
                <w:bCs/>
              </w:rPr>
            </w:pPr>
            <w:r w:rsidRPr="00315B97">
              <w:rPr>
                <w:rFonts w:eastAsia="Calibri"/>
                <w:bCs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F" w:rsidRPr="00A4337F" w:rsidRDefault="00445A3F" w:rsidP="00B11A3F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A4337F">
              <w:rPr>
                <w:rFonts w:eastAsia="Calibri"/>
                <w:b/>
                <w:bCs/>
              </w:rPr>
              <w:t>4</w:t>
            </w:r>
          </w:p>
        </w:tc>
      </w:tr>
      <w:tr w:rsidR="00F02F0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 w:val="restart"/>
          </w:tcPr>
          <w:p w:rsidR="00F02F0D" w:rsidRPr="00291D89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</w:rPr>
            </w:pPr>
            <w:r>
              <w:rPr>
                <w:b/>
                <w:bCs/>
              </w:rPr>
              <w:t>Тема 1.1 Кухня народов Европы</w:t>
            </w:r>
          </w:p>
        </w:tc>
        <w:tc>
          <w:tcPr>
            <w:tcW w:w="8797" w:type="dxa"/>
            <w:gridSpan w:val="2"/>
          </w:tcPr>
          <w:p w:rsidR="00F02F0D" w:rsidRPr="003D183A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3D183A">
              <w:t>Содержание учебного материала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F02F0D" w:rsidRPr="00315B97" w:rsidRDefault="00F02F0D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17</w:t>
            </w:r>
          </w:p>
        </w:tc>
        <w:tc>
          <w:tcPr>
            <w:tcW w:w="1700" w:type="dxa"/>
          </w:tcPr>
          <w:p w:rsidR="00F02F0D" w:rsidRPr="00A4337F" w:rsidRDefault="00F02F0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02F0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706"/>
        </w:trPr>
        <w:tc>
          <w:tcPr>
            <w:tcW w:w="3069" w:type="dxa"/>
            <w:vMerge/>
          </w:tcPr>
          <w:p w:rsidR="00F02F0D" w:rsidRPr="00C17653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F02F0D" w:rsidRPr="003D183A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1</w:t>
            </w:r>
            <w:r w:rsidR="00EC273A">
              <w:t>-2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Default="00F02F0D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Итальянская кухня                                                                                                </w:t>
            </w:r>
          </w:p>
          <w:p w:rsidR="00F02F0D" w:rsidRPr="003D183A" w:rsidRDefault="00F02F0D" w:rsidP="00625F5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Cs/>
              </w:rPr>
              <w:t>Основные особенности. Ассортимент и характеристика блюд италья</w:t>
            </w:r>
            <w:r>
              <w:rPr>
                <w:bCs/>
              </w:rPr>
              <w:t>н</w:t>
            </w:r>
            <w:r>
              <w:rPr>
                <w:bCs/>
              </w:rPr>
              <w:t>ской кухни. Продукты, используемые в  итальянской кухне. Технолог</w:t>
            </w:r>
            <w:r>
              <w:rPr>
                <w:bCs/>
              </w:rPr>
              <w:t>и</w:t>
            </w:r>
            <w:r>
              <w:rPr>
                <w:bCs/>
              </w:rPr>
              <w:t>ческий процесс приготовления блюд итальянской кухни: холодные бл</w:t>
            </w:r>
            <w:r>
              <w:rPr>
                <w:bCs/>
              </w:rPr>
              <w:t>ю</w:t>
            </w:r>
            <w:r>
              <w:rPr>
                <w:bCs/>
              </w:rPr>
              <w:t>да, первые, вторые блюда (из овощей, рыбы, мяса), блюда из круп, сла</w:t>
            </w:r>
            <w:r>
              <w:rPr>
                <w:bCs/>
              </w:rPr>
              <w:t>д</w:t>
            </w:r>
            <w:r>
              <w:rPr>
                <w:bCs/>
              </w:rPr>
              <w:t>кие блюда, напитки.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Pr="00E079E8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 w:rsidRPr="00E079E8">
              <w:t>2</w:t>
            </w:r>
          </w:p>
        </w:tc>
        <w:tc>
          <w:tcPr>
            <w:tcW w:w="1700" w:type="dxa"/>
            <w:vMerge w:val="restart"/>
          </w:tcPr>
          <w:p w:rsidR="00F02F0D" w:rsidRPr="00E079E8" w:rsidRDefault="00F02F0D" w:rsidP="00625F5B">
            <w:r w:rsidRPr="00E079E8">
              <w:t>ПК 1.1-1.4</w:t>
            </w:r>
          </w:p>
          <w:p w:rsidR="00F02F0D" w:rsidRPr="00E079E8" w:rsidRDefault="00F02F0D" w:rsidP="00625F5B">
            <w:r w:rsidRPr="00E079E8">
              <w:t>ПК 2.1-2.8</w:t>
            </w:r>
          </w:p>
          <w:p w:rsidR="00F02F0D" w:rsidRPr="00E079E8" w:rsidRDefault="00F02F0D" w:rsidP="00625F5B">
            <w:r w:rsidRPr="00E079E8">
              <w:t>ПК 3.1-3.7</w:t>
            </w:r>
          </w:p>
          <w:p w:rsidR="00F02F0D" w:rsidRPr="00E079E8" w:rsidRDefault="00F02F0D" w:rsidP="00625F5B">
            <w:r w:rsidRPr="00E079E8">
              <w:t>ПК 4.1-4.6</w:t>
            </w:r>
          </w:p>
          <w:p w:rsidR="00F02F0D" w:rsidRPr="00E079E8" w:rsidRDefault="00F02F0D" w:rsidP="00625F5B">
            <w:r w:rsidRPr="00E079E8">
              <w:t>ПК 5.1-5.6</w:t>
            </w:r>
          </w:p>
          <w:p w:rsidR="00F02F0D" w:rsidRPr="00E079E8" w:rsidRDefault="00F02F0D" w:rsidP="00625F5B">
            <w:r w:rsidRPr="00E079E8">
              <w:t>ПК 6.1-6.4</w:t>
            </w:r>
          </w:p>
          <w:p w:rsidR="00F02F0D" w:rsidRPr="00E079E8" w:rsidRDefault="00F02F0D" w:rsidP="00625F5B">
            <w:r w:rsidRPr="00E079E8">
              <w:t>ПК 7.1-7.6</w:t>
            </w:r>
          </w:p>
          <w:p w:rsidR="00F02F0D" w:rsidRPr="00E079E8" w:rsidRDefault="00F02F0D" w:rsidP="00625F5B">
            <w:r w:rsidRPr="00E079E8">
              <w:t>ОК 01</w:t>
            </w:r>
          </w:p>
          <w:p w:rsidR="00F02F0D" w:rsidRPr="00E079E8" w:rsidRDefault="00F02F0D" w:rsidP="00625F5B">
            <w:r w:rsidRPr="00E079E8">
              <w:t>ОК 02</w:t>
            </w:r>
          </w:p>
          <w:p w:rsidR="00F02F0D" w:rsidRPr="00E079E8" w:rsidRDefault="00F02F0D" w:rsidP="00625F5B">
            <w:r w:rsidRPr="00E079E8">
              <w:t>ОК 03</w:t>
            </w:r>
          </w:p>
          <w:p w:rsidR="00F02F0D" w:rsidRPr="00E079E8" w:rsidRDefault="00F02F0D" w:rsidP="00625F5B">
            <w:r w:rsidRPr="00E079E8">
              <w:t>ОК 04</w:t>
            </w:r>
          </w:p>
          <w:p w:rsidR="00F02F0D" w:rsidRPr="00E079E8" w:rsidRDefault="00F02F0D" w:rsidP="00625F5B">
            <w:r w:rsidRPr="00E079E8">
              <w:t>ОК 05</w:t>
            </w:r>
          </w:p>
          <w:p w:rsidR="00F02F0D" w:rsidRPr="00E079E8" w:rsidRDefault="00F02F0D" w:rsidP="00625F5B">
            <w:r w:rsidRPr="00E079E8">
              <w:t>ОК 06</w:t>
            </w:r>
          </w:p>
          <w:p w:rsidR="00F02F0D" w:rsidRPr="00E079E8" w:rsidRDefault="00F02F0D" w:rsidP="00625F5B">
            <w:r w:rsidRPr="00E079E8">
              <w:t>ОК 07</w:t>
            </w:r>
          </w:p>
          <w:p w:rsidR="00F02F0D" w:rsidRPr="00E079E8" w:rsidRDefault="00F02F0D" w:rsidP="00625F5B">
            <w:r w:rsidRPr="00E079E8">
              <w:t>ОК 09</w:t>
            </w:r>
          </w:p>
          <w:p w:rsidR="00F02F0D" w:rsidRPr="00E079E8" w:rsidRDefault="00F02F0D" w:rsidP="00625F5B">
            <w:r w:rsidRPr="00E079E8">
              <w:t>ОК 10</w:t>
            </w:r>
          </w:p>
          <w:p w:rsidR="00E079E8" w:rsidRPr="00E079E8" w:rsidRDefault="00E079E8" w:rsidP="00625F5B">
            <w:r w:rsidRPr="00E079E8">
              <w:rPr>
                <w:bCs/>
                <w:iCs/>
                <w:lang w:eastAsia="en-US"/>
              </w:rPr>
              <w:t>ОК 11</w:t>
            </w:r>
          </w:p>
          <w:p w:rsidR="00F02F0D" w:rsidRPr="00E079E8" w:rsidRDefault="00F02F0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02F0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84"/>
        </w:trPr>
        <w:tc>
          <w:tcPr>
            <w:tcW w:w="3069" w:type="dxa"/>
            <w:vMerge/>
          </w:tcPr>
          <w:p w:rsidR="00F02F0D" w:rsidRPr="00C17653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F02F0D" w:rsidRPr="003D183A" w:rsidRDefault="00EC273A" w:rsidP="00FF38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3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Default="00F02F0D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Французская кухня.                                                                                            </w:t>
            </w:r>
          </w:p>
          <w:p w:rsidR="00F02F0D" w:rsidRPr="003D183A" w:rsidRDefault="00F02F0D" w:rsidP="00625F5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Cs/>
              </w:rPr>
              <w:t>Основные особенности. Ассортимент и характеристика блюд францу</w:t>
            </w:r>
            <w:r>
              <w:rPr>
                <w:bCs/>
              </w:rPr>
              <w:t>з</w:t>
            </w:r>
            <w:r>
              <w:rPr>
                <w:bCs/>
              </w:rPr>
              <w:t>ской кухни. Продукты, используемые в  французской  кухне. Технолог</w:t>
            </w:r>
            <w:r>
              <w:rPr>
                <w:bCs/>
              </w:rPr>
              <w:t>и</w:t>
            </w:r>
            <w:r>
              <w:rPr>
                <w:bCs/>
              </w:rPr>
              <w:t xml:space="preserve">ческий процесс приготовления блюд французской кухни: 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холодные бл</w:t>
            </w:r>
            <w:r>
              <w:rPr>
                <w:bCs/>
              </w:rPr>
              <w:t>ю</w:t>
            </w:r>
            <w:r>
              <w:rPr>
                <w:bCs/>
              </w:rPr>
              <w:t>да, блюда из круп, первые, вторые блюда (из овощей, рыбы, мяса), сла</w:t>
            </w:r>
            <w:r>
              <w:rPr>
                <w:bCs/>
              </w:rPr>
              <w:t>д</w:t>
            </w:r>
            <w:r>
              <w:rPr>
                <w:bCs/>
              </w:rPr>
              <w:t>кие блюда, напитки.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Pr="00E079E8" w:rsidRDefault="00DA5ADB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1</w:t>
            </w:r>
          </w:p>
        </w:tc>
        <w:tc>
          <w:tcPr>
            <w:tcW w:w="1700" w:type="dxa"/>
            <w:vMerge/>
          </w:tcPr>
          <w:p w:rsidR="00F02F0D" w:rsidRPr="00E079E8" w:rsidRDefault="00F02F0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02F0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84"/>
        </w:trPr>
        <w:tc>
          <w:tcPr>
            <w:tcW w:w="3069" w:type="dxa"/>
            <w:vMerge/>
          </w:tcPr>
          <w:p w:rsidR="00F02F0D" w:rsidRPr="00C17653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F02F0D" w:rsidRPr="003D183A" w:rsidRDefault="00DA5ADB" w:rsidP="00FF38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4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Default="00F02F0D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Немецкая кухня                                                                                                 </w:t>
            </w:r>
          </w:p>
          <w:p w:rsidR="00F02F0D" w:rsidRDefault="00F02F0D" w:rsidP="00625F5B">
            <w:pPr>
              <w:rPr>
                <w:b/>
                <w:bCs/>
              </w:rPr>
            </w:pPr>
            <w:r>
              <w:rPr>
                <w:bCs/>
              </w:rPr>
              <w:t>Основные особенности. Ассортимент и характеристика блюд немецкой  кухни. Продукты, используемые в  немецкой кухне. Технологический пр</w:t>
            </w:r>
            <w:r>
              <w:rPr>
                <w:bCs/>
              </w:rPr>
              <w:t>о</w:t>
            </w:r>
            <w:r>
              <w:rPr>
                <w:bCs/>
              </w:rPr>
              <w:t>цесс приготовления блюд немецкой кухни: холодные блюда, первые, вт</w:t>
            </w:r>
            <w:r>
              <w:rPr>
                <w:bCs/>
              </w:rPr>
              <w:t>о</w:t>
            </w:r>
            <w:r>
              <w:rPr>
                <w:bCs/>
              </w:rPr>
              <w:t>рые блюда (из овощей, рыбы, мяса), сладкие блюда, напитки.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Pr="00E079E8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 w:rsidRPr="00E079E8">
              <w:t>1</w:t>
            </w:r>
          </w:p>
        </w:tc>
        <w:tc>
          <w:tcPr>
            <w:tcW w:w="1700" w:type="dxa"/>
            <w:vMerge/>
          </w:tcPr>
          <w:p w:rsidR="00F02F0D" w:rsidRPr="00E079E8" w:rsidRDefault="00F02F0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02F0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84"/>
        </w:trPr>
        <w:tc>
          <w:tcPr>
            <w:tcW w:w="3069" w:type="dxa"/>
            <w:vMerge/>
          </w:tcPr>
          <w:p w:rsidR="00F02F0D" w:rsidRPr="00C17653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F02F0D" w:rsidRPr="003D183A" w:rsidRDefault="00DA5ADB" w:rsidP="00FF38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5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Default="00EC273A" w:rsidP="00625F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Испанская</w:t>
            </w:r>
            <w:r w:rsidR="00F02F0D">
              <w:rPr>
                <w:b/>
                <w:bCs/>
              </w:rPr>
              <w:t xml:space="preserve"> кухня                                                                                                    </w:t>
            </w:r>
          </w:p>
          <w:p w:rsidR="00F02F0D" w:rsidRDefault="00F02F0D" w:rsidP="00EC273A">
            <w:pPr>
              <w:rPr>
                <w:b/>
                <w:bCs/>
              </w:rPr>
            </w:pPr>
            <w:r>
              <w:rPr>
                <w:bCs/>
              </w:rPr>
              <w:t xml:space="preserve">Основные особенности. Ассортимент и характеристика блюд </w:t>
            </w:r>
            <w:r w:rsidR="00EC273A">
              <w:rPr>
                <w:bCs/>
              </w:rPr>
              <w:t>испанской</w:t>
            </w:r>
            <w:r>
              <w:rPr>
                <w:bCs/>
              </w:rPr>
              <w:t xml:space="preserve"> кухни. Продукты, используемые в  </w:t>
            </w:r>
            <w:r w:rsidR="00EC273A">
              <w:rPr>
                <w:bCs/>
              </w:rPr>
              <w:t>испанской</w:t>
            </w:r>
            <w:r>
              <w:rPr>
                <w:bCs/>
              </w:rPr>
              <w:t xml:space="preserve"> кухне. Технологический пр</w:t>
            </w:r>
            <w:r>
              <w:rPr>
                <w:bCs/>
              </w:rPr>
              <w:t>о</w:t>
            </w:r>
            <w:r>
              <w:rPr>
                <w:bCs/>
              </w:rPr>
              <w:t xml:space="preserve">цесс приготовления блюд </w:t>
            </w:r>
            <w:r w:rsidR="00EC273A">
              <w:rPr>
                <w:bCs/>
              </w:rPr>
              <w:t xml:space="preserve">испанской </w:t>
            </w:r>
            <w:r>
              <w:rPr>
                <w:bCs/>
              </w:rPr>
              <w:t xml:space="preserve"> кухни: </w:t>
            </w:r>
            <w:r w:rsidR="00EC273A">
              <w:rPr>
                <w:bCs/>
              </w:rPr>
              <w:t>:  холодные блюда, блюда из круп, первые, вторые блюда (из овощей, рыбы, мяса), сладкие блюда, н</w:t>
            </w:r>
            <w:r w:rsidR="00EC273A">
              <w:rPr>
                <w:bCs/>
              </w:rPr>
              <w:t>а</w:t>
            </w:r>
            <w:r w:rsidR="00EC273A">
              <w:rPr>
                <w:bCs/>
              </w:rPr>
              <w:t>питки.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Pr="00E079E8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 w:rsidRPr="00E079E8">
              <w:t>1</w:t>
            </w:r>
          </w:p>
        </w:tc>
        <w:tc>
          <w:tcPr>
            <w:tcW w:w="1700" w:type="dxa"/>
            <w:vMerge/>
          </w:tcPr>
          <w:p w:rsidR="00F02F0D" w:rsidRPr="00E079E8" w:rsidRDefault="00F02F0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F22A9" w:rsidRPr="00C17653" w:rsidTr="002664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84"/>
        </w:trPr>
        <w:tc>
          <w:tcPr>
            <w:tcW w:w="3069" w:type="dxa"/>
            <w:vMerge/>
          </w:tcPr>
          <w:p w:rsidR="00EF22A9" w:rsidRPr="00C17653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EF22A9" w:rsidRPr="003D183A" w:rsidRDefault="00DA5ADB" w:rsidP="00FF38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6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EF22A9" w:rsidRDefault="00EF22A9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Английская кухня                      </w:t>
            </w:r>
          </w:p>
          <w:p w:rsidR="00EF22A9" w:rsidRDefault="00EF22A9" w:rsidP="00625F5B">
            <w:pPr>
              <w:rPr>
                <w:b/>
                <w:bCs/>
              </w:rPr>
            </w:pPr>
            <w:r>
              <w:rPr>
                <w:bCs/>
              </w:rPr>
              <w:lastRenderedPageBreak/>
              <w:t>Основные особенности. Ассортимент и характеристика блюд английской кухни. Продукты, используемые в  английской кухне. Технологический процесс приготовления блюд английской кухни: холодные блюда, блюда из круп, первые, вторые блюда (из овощей, рыбы, мяса), сладкие блюда, н</w:t>
            </w:r>
            <w:r>
              <w:rPr>
                <w:bCs/>
              </w:rPr>
              <w:t>а</w:t>
            </w:r>
            <w:r>
              <w:rPr>
                <w:bCs/>
              </w:rPr>
              <w:t>питки.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2664B1" w:rsidRPr="00E079E8" w:rsidRDefault="002664B1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 w:rsidRPr="00E079E8">
              <w:lastRenderedPageBreak/>
              <w:t>1</w:t>
            </w:r>
          </w:p>
          <w:p w:rsidR="002664B1" w:rsidRPr="00E079E8" w:rsidRDefault="002664B1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</w:p>
          <w:p w:rsidR="00EF22A9" w:rsidRPr="00E079E8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</w:p>
        </w:tc>
        <w:tc>
          <w:tcPr>
            <w:tcW w:w="1700" w:type="dxa"/>
            <w:vMerge/>
          </w:tcPr>
          <w:p w:rsidR="00EF22A9" w:rsidRPr="00E079E8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F22A9" w:rsidRPr="00C17653" w:rsidTr="00DA5A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17"/>
        </w:trPr>
        <w:tc>
          <w:tcPr>
            <w:tcW w:w="3069" w:type="dxa"/>
            <w:vMerge/>
          </w:tcPr>
          <w:p w:rsidR="00EF22A9" w:rsidRPr="00C17653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  <w:vMerge w:val="restart"/>
          </w:tcPr>
          <w:p w:rsidR="00EF22A9" w:rsidRPr="003D183A" w:rsidRDefault="00DA5ADB" w:rsidP="00FF38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7</w:t>
            </w:r>
          </w:p>
        </w:tc>
        <w:tc>
          <w:tcPr>
            <w:tcW w:w="8077" w:type="dxa"/>
            <w:vMerge w:val="restart"/>
            <w:tcBorders>
              <w:top w:val="single" w:sz="4" w:space="0" w:color="auto"/>
            </w:tcBorders>
          </w:tcPr>
          <w:p w:rsidR="00E079E8" w:rsidRDefault="00EF22A9" w:rsidP="00E079E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Болгарская кухня                              </w:t>
            </w:r>
          </w:p>
          <w:p w:rsidR="00EF22A9" w:rsidRDefault="00EF22A9" w:rsidP="00E079E8">
            <w:pPr>
              <w:rPr>
                <w:b/>
                <w:bCs/>
              </w:rPr>
            </w:pPr>
            <w:r>
              <w:rPr>
                <w:bCs/>
              </w:rPr>
              <w:t>Основные особенности. Ассортимент и характеристика блюд болгарской кухни. Продукты, используемые в  болгарской  кухне. Технологический процесс приготовления блюд болгарской  кухни: холодные блюда, блюда из круп, первые, вторые блюда (из овощей, рыбы, мяса), сладкие блюда, н</w:t>
            </w:r>
            <w:r>
              <w:rPr>
                <w:bCs/>
              </w:rPr>
              <w:t>а</w:t>
            </w:r>
            <w:r>
              <w:rPr>
                <w:bCs/>
              </w:rPr>
              <w:t>питки.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</w:tcBorders>
          </w:tcPr>
          <w:p w:rsidR="00EF22A9" w:rsidRPr="00E079E8" w:rsidRDefault="002664B1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 w:rsidRPr="00E079E8">
              <w:t>1</w:t>
            </w:r>
          </w:p>
        </w:tc>
        <w:tc>
          <w:tcPr>
            <w:tcW w:w="170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F22A9" w:rsidRPr="00E079E8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F22A9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650"/>
        </w:trPr>
        <w:tc>
          <w:tcPr>
            <w:tcW w:w="3069" w:type="dxa"/>
            <w:vMerge/>
          </w:tcPr>
          <w:p w:rsidR="00EF22A9" w:rsidRPr="00C17653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  <w:vMerge/>
          </w:tcPr>
          <w:p w:rsidR="00EF22A9" w:rsidRDefault="00EF22A9" w:rsidP="00FF38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</w:p>
        </w:tc>
        <w:tc>
          <w:tcPr>
            <w:tcW w:w="8077" w:type="dxa"/>
            <w:vMerge/>
          </w:tcPr>
          <w:p w:rsidR="00EF22A9" w:rsidRDefault="00EF22A9" w:rsidP="00625F5B">
            <w:pPr>
              <w:rPr>
                <w:b/>
                <w:bCs/>
              </w:rPr>
            </w:pPr>
          </w:p>
        </w:tc>
        <w:tc>
          <w:tcPr>
            <w:tcW w:w="1426" w:type="dxa"/>
            <w:vMerge/>
          </w:tcPr>
          <w:p w:rsidR="00EF22A9" w:rsidRPr="00E079E8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</w:p>
        </w:tc>
        <w:tc>
          <w:tcPr>
            <w:tcW w:w="1700" w:type="dxa"/>
            <w:vMerge w:val="restart"/>
            <w:tcBorders>
              <w:top w:val="nil"/>
            </w:tcBorders>
          </w:tcPr>
          <w:p w:rsidR="00E079E8" w:rsidRPr="00E079E8" w:rsidRDefault="00E079E8" w:rsidP="00E079E8">
            <w:r w:rsidRPr="00E079E8">
              <w:t>ПК 1.1-1.4</w:t>
            </w:r>
          </w:p>
          <w:p w:rsidR="00E079E8" w:rsidRPr="00E079E8" w:rsidRDefault="00E079E8" w:rsidP="00E079E8">
            <w:r w:rsidRPr="00E079E8">
              <w:t>ПК 2.1-2.8</w:t>
            </w:r>
          </w:p>
          <w:p w:rsidR="00E079E8" w:rsidRPr="00E079E8" w:rsidRDefault="00E079E8" w:rsidP="00E079E8">
            <w:r w:rsidRPr="00E079E8">
              <w:t>ПК 3.1-3.7</w:t>
            </w:r>
          </w:p>
          <w:p w:rsidR="00E079E8" w:rsidRPr="00E079E8" w:rsidRDefault="00E079E8" w:rsidP="00E079E8">
            <w:r w:rsidRPr="00E079E8">
              <w:t>ПК 4.1-4.6</w:t>
            </w:r>
          </w:p>
          <w:p w:rsidR="00E079E8" w:rsidRPr="00E079E8" w:rsidRDefault="00E079E8" w:rsidP="00E079E8">
            <w:r w:rsidRPr="00E079E8">
              <w:t>ПК 5.1-5.6</w:t>
            </w:r>
          </w:p>
          <w:p w:rsidR="00E079E8" w:rsidRPr="00E079E8" w:rsidRDefault="00E079E8" w:rsidP="00E079E8">
            <w:r w:rsidRPr="00E079E8">
              <w:t>ПК 6.1-6.4</w:t>
            </w:r>
          </w:p>
          <w:p w:rsidR="00E079E8" w:rsidRPr="00E079E8" w:rsidRDefault="00E079E8" w:rsidP="00E079E8">
            <w:r w:rsidRPr="00E079E8">
              <w:t>ПК 7.1-7.6</w:t>
            </w:r>
          </w:p>
          <w:p w:rsidR="00E079E8" w:rsidRPr="00E079E8" w:rsidRDefault="00E079E8" w:rsidP="00E079E8">
            <w:r w:rsidRPr="00E079E8">
              <w:t>ОК 01</w:t>
            </w:r>
          </w:p>
          <w:p w:rsidR="00E079E8" w:rsidRPr="00E079E8" w:rsidRDefault="00E079E8" w:rsidP="00E079E8">
            <w:r w:rsidRPr="00E079E8">
              <w:t>ОК 02</w:t>
            </w:r>
          </w:p>
          <w:p w:rsidR="00E079E8" w:rsidRPr="00E079E8" w:rsidRDefault="00E079E8" w:rsidP="00E079E8">
            <w:r w:rsidRPr="00E079E8">
              <w:t>ОК 03</w:t>
            </w:r>
          </w:p>
          <w:p w:rsidR="00E079E8" w:rsidRPr="00E079E8" w:rsidRDefault="00E079E8" w:rsidP="00E079E8">
            <w:r w:rsidRPr="00E079E8">
              <w:t>ОК 04</w:t>
            </w:r>
          </w:p>
          <w:p w:rsidR="00E079E8" w:rsidRPr="00E079E8" w:rsidRDefault="00E079E8" w:rsidP="00E079E8">
            <w:r w:rsidRPr="00E079E8">
              <w:t>ОК 05</w:t>
            </w:r>
          </w:p>
          <w:p w:rsidR="00E079E8" w:rsidRPr="00E079E8" w:rsidRDefault="00E079E8" w:rsidP="00E079E8">
            <w:r w:rsidRPr="00E079E8">
              <w:t>ОК 06</w:t>
            </w:r>
          </w:p>
          <w:p w:rsidR="00E079E8" w:rsidRPr="00E079E8" w:rsidRDefault="00E079E8" w:rsidP="00E079E8">
            <w:r w:rsidRPr="00E079E8">
              <w:t>ОК 07</w:t>
            </w:r>
          </w:p>
          <w:p w:rsidR="00E079E8" w:rsidRPr="00E079E8" w:rsidRDefault="00E079E8" w:rsidP="00E079E8">
            <w:r w:rsidRPr="00E079E8">
              <w:t>ОК 09</w:t>
            </w:r>
          </w:p>
          <w:p w:rsidR="00E079E8" w:rsidRPr="00E079E8" w:rsidRDefault="00E079E8" w:rsidP="00E079E8">
            <w:r w:rsidRPr="00E079E8">
              <w:t>ОК 10</w:t>
            </w:r>
          </w:p>
          <w:p w:rsidR="00E079E8" w:rsidRPr="00E079E8" w:rsidRDefault="00E079E8" w:rsidP="00E079E8">
            <w:r w:rsidRPr="00E079E8">
              <w:rPr>
                <w:bCs/>
                <w:iCs/>
                <w:lang w:eastAsia="en-US"/>
              </w:rPr>
              <w:t>ОК 11</w:t>
            </w:r>
          </w:p>
          <w:p w:rsidR="00EF22A9" w:rsidRPr="00E079E8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25F5B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84"/>
        </w:trPr>
        <w:tc>
          <w:tcPr>
            <w:tcW w:w="3069" w:type="dxa"/>
            <w:vMerge/>
          </w:tcPr>
          <w:p w:rsidR="00625F5B" w:rsidRPr="00C17653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625F5B" w:rsidRPr="003D183A" w:rsidRDefault="00DA5ADB" w:rsidP="00FF38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8</w:t>
            </w:r>
          </w:p>
        </w:tc>
        <w:tc>
          <w:tcPr>
            <w:tcW w:w="8077" w:type="dxa"/>
          </w:tcPr>
          <w:p w:rsidR="00625F5B" w:rsidRDefault="00625F5B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>Чешская и словацкая кухня</w:t>
            </w:r>
          </w:p>
          <w:p w:rsidR="00625F5B" w:rsidRDefault="00625F5B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Основные особенности. Ассортимент и характеристика блюд чешской и словацкой  кухни. Продукты, используемые чешской и словацкой кухне. Технологический процесс приготовления блюд чешской и словацкой кухни: холодные блюда, блюда из круп, первые, вторые блюда (из овощей, рыбы, мяса), сладкие блюда, напитки.</w:t>
            </w:r>
          </w:p>
        </w:tc>
        <w:tc>
          <w:tcPr>
            <w:tcW w:w="1426" w:type="dxa"/>
            <w:tcBorders>
              <w:top w:val="nil"/>
            </w:tcBorders>
          </w:tcPr>
          <w:p w:rsidR="00625F5B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25F5B" w:rsidRDefault="00625F5B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b/>
              </w:rPr>
            </w:pPr>
          </w:p>
        </w:tc>
      </w:tr>
      <w:tr w:rsidR="00625F5B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625F5B" w:rsidRPr="00C17653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</w:tcPr>
          <w:p w:rsidR="00625F5B" w:rsidRPr="003D183A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/>
                <w:bCs/>
              </w:rPr>
              <w:t>Лабораторные  занятия</w:t>
            </w:r>
          </w:p>
        </w:tc>
        <w:tc>
          <w:tcPr>
            <w:tcW w:w="1426" w:type="dxa"/>
          </w:tcPr>
          <w:p w:rsidR="00625F5B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8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25F5B" w:rsidRPr="00C17653" w:rsidRDefault="00625F5B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color w:val="FF0000"/>
              </w:rPr>
            </w:pPr>
          </w:p>
        </w:tc>
      </w:tr>
      <w:tr w:rsidR="00625F5B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466"/>
        </w:trPr>
        <w:tc>
          <w:tcPr>
            <w:tcW w:w="3069" w:type="dxa"/>
            <w:vMerge/>
          </w:tcPr>
          <w:p w:rsidR="00625F5B" w:rsidRPr="00C17653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  <w:tcBorders>
              <w:bottom w:val="single" w:sz="4" w:space="0" w:color="auto"/>
            </w:tcBorders>
          </w:tcPr>
          <w:p w:rsidR="00625F5B" w:rsidRPr="003D183A" w:rsidRDefault="00DA5ADB" w:rsidP="00625F5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/>
                <w:bCs/>
              </w:rPr>
              <w:t>9-12</w:t>
            </w:r>
            <w:r w:rsidR="00EC273A">
              <w:rPr>
                <w:b/>
                <w:bCs/>
              </w:rPr>
              <w:t xml:space="preserve"> </w:t>
            </w:r>
            <w:r w:rsidR="00625F5B">
              <w:rPr>
                <w:b/>
                <w:bCs/>
              </w:rPr>
              <w:t>Лабораторное занятие №1</w:t>
            </w:r>
            <w:r w:rsidR="00625F5B">
              <w:rPr>
                <w:bCs/>
              </w:rPr>
              <w:t xml:space="preserve"> Приготовление блюд итальянской, францу</w:t>
            </w:r>
            <w:r w:rsidR="00625F5B">
              <w:rPr>
                <w:bCs/>
              </w:rPr>
              <w:t>з</w:t>
            </w:r>
            <w:r w:rsidR="00625F5B">
              <w:rPr>
                <w:bCs/>
              </w:rPr>
              <w:t>ской, немецкой кухни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625F5B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4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25F5B" w:rsidRPr="003D183A" w:rsidRDefault="00625F5B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25F5B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487"/>
        </w:trPr>
        <w:tc>
          <w:tcPr>
            <w:tcW w:w="3069" w:type="dxa"/>
            <w:vMerge/>
          </w:tcPr>
          <w:p w:rsidR="00625F5B" w:rsidRPr="00C17653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</w:tcBorders>
          </w:tcPr>
          <w:p w:rsidR="00625F5B" w:rsidRDefault="00DA5ADB" w:rsidP="00942B7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/>
                <w:bCs/>
              </w:rPr>
              <w:t>13-16</w:t>
            </w:r>
            <w:r w:rsidR="00EC273A">
              <w:rPr>
                <w:b/>
                <w:bCs/>
              </w:rPr>
              <w:t xml:space="preserve"> </w:t>
            </w:r>
            <w:r w:rsidR="00625F5B">
              <w:rPr>
                <w:b/>
                <w:bCs/>
              </w:rPr>
              <w:t xml:space="preserve">Лабораторное занятие №2 </w:t>
            </w:r>
            <w:r w:rsidR="00625F5B">
              <w:rPr>
                <w:bCs/>
              </w:rPr>
              <w:t xml:space="preserve">Приготовление блюд испанской, английской, </w:t>
            </w:r>
            <w:r w:rsidR="00EC273A">
              <w:rPr>
                <w:bCs/>
              </w:rPr>
              <w:t xml:space="preserve"> </w:t>
            </w:r>
            <w:r w:rsidR="00625F5B">
              <w:rPr>
                <w:bCs/>
              </w:rPr>
              <w:t>болгарской кухни.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625F5B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4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25F5B" w:rsidRPr="003D183A" w:rsidRDefault="00625F5B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0E23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487"/>
        </w:trPr>
        <w:tc>
          <w:tcPr>
            <w:tcW w:w="3069" w:type="dxa"/>
            <w:tcBorders>
              <w:top w:val="nil"/>
            </w:tcBorders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</w:tcBorders>
          </w:tcPr>
          <w:p w:rsidR="000E2384" w:rsidRPr="000E2384" w:rsidRDefault="000E2384" w:rsidP="000E238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17     </w:t>
            </w:r>
            <w:r w:rsidRPr="00820A4F">
              <w:rPr>
                <w:b/>
                <w:bCs/>
              </w:rPr>
              <w:t xml:space="preserve">Самостоятельная работа обучающихся </w:t>
            </w:r>
            <w:r w:rsidRPr="00820A4F">
              <w:rPr>
                <w:b/>
              </w:rPr>
              <w:t>(при наличии указывается т</w:t>
            </w:r>
            <w:r w:rsidRPr="00820A4F">
              <w:rPr>
                <w:b/>
              </w:rPr>
              <w:t>е</w:t>
            </w:r>
            <w:r w:rsidRPr="00820A4F">
              <w:rPr>
                <w:b/>
              </w:rPr>
              <w:t>матика и содержание домашних заданий)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E2384" w:rsidRDefault="000E2384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1</w:t>
            </w:r>
          </w:p>
        </w:tc>
        <w:tc>
          <w:tcPr>
            <w:tcW w:w="1700" w:type="dxa"/>
            <w:tcBorders>
              <w:top w:val="nil"/>
            </w:tcBorders>
          </w:tcPr>
          <w:p w:rsidR="000E2384" w:rsidRPr="003D183A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F385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 w:val="restart"/>
          </w:tcPr>
          <w:p w:rsidR="00FF385D" w:rsidRPr="00291D89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</w:rPr>
            </w:pPr>
            <w:r>
              <w:rPr>
                <w:b/>
                <w:bCs/>
              </w:rPr>
              <w:t>Тема 1.2 Североамер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канская кухня</w:t>
            </w:r>
          </w:p>
        </w:tc>
        <w:tc>
          <w:tcPr>
            <w:tcW w:w="8797" w:type="dxa"/>
            <w:gridSpan w:val="2"/>
          </w:tcPr>
          <w:p w:rsidR="00FF385D" w:rsidRPr="003D183A" w:rsidRDefault="00FF385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3D183A">
              <w:t>Содержание учебного материала</w:t>
            </w:r>
          </w:p>
        </w:tc>
        <w:tc>
          <w:tcPr>
            <w:tcW w:w="1426" w:type="dxa"/>
          </w:tcPr>
          <w:p w:rsidR="00FF385D" w:rsidRPr="00315B97" w:rsidRDefault="00625F5B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5</w:t>
            </w:r>
          </w:p>
        </w:tc>
        <w:tc>
          <w:tcPr>
            <w:tcW w:w="1700" w:type="dxa"/>
          </w:tcPr>
          <w:p w:rsidR="00FF385D" w:rsidRPr="00C17653" w:rsidRDefault="00FF385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color w:val="FF0000"/>
              </w:rPr>
            </w:pPr>
          </w:p>
        </w:tc>
      </w:tr>
      <w:tr w:rsidR="00625F5B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598"/>
        </w:trPr>
        <w:tc>
          <w:tcPr>
            <w:tcW w:w="3069" w:type="dxa"/>
            <w:vMerge/>
          </w:tcPr>
          <w:p w:rsidR="00625F5B" w:rsidRPr="00C17653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25F5B" w:rsidRPr="00A4337F" w:rsidRDefault="00EC273A" w:rsidP="006D3E2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18-19</w:t>
            </w:r>
          </w:p>
        </w:tc>
        <w:tc>
          <w:tcPr>
            <w:tcW w:w="8077" w:type="dxa"/>
            <w:tcBorders>
              <w:bottom w:val="single" w:sz="4" w:space="0" w:color="auto"/>
            </w:tcBorders>
          </w:tcPr>
          <w:p w:rsidR="00625F5B" w:rsidRDefault="00625F5B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Кухня США                                                                                                             </w:t>
            </w:r>
          </w:p>
          <w:p w:rsidR="00625F5B" w:rsidRPr="00A4337F" w:rsidRDefault="00625F5B" w:rsidP="00625F5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Cs/>
              </w:rPr>
              <w:t xml:space="preserve">Основные особенности. Ассортимент и характеристика блюд кухни США. Продукты, используемые в  американской кухне. Технологический процесс приготовления блюд американской кухни: салат «Хикаго», салат американский; первые блюда: суп-пюре «по-фермерски»; вторые блюда: </w:t>
            </w:r>
            <w:r>
              <w:rPr>
                <w:bCs/>
              </w:rPr>
              <w:lastRenderedPageBreak/>
              <w:t>бифштекс по-чикагски, цыпленок на решетке по- американски,  цыпленок по-королевски, омлет по- американски.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625F5B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lastRenderedPageBreak/>
              <w:t>2</w:t>
            </w:r>
          </w:p>
        </w:tc>
        <w:tc>
          <w:tcPr>
            <w:tcW w:w="1700" w:type="dxa"/>
            <w:vMerge w:val="restart"/>
          </w:tcPr>
          <w:p w:rsidR="00625F5B" w:rsidRPr="00A4337F" w:rsidRDefault="00625F5B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25F5B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554"/>
        </w:trPr>
        <w:tc>
          <w:tcPr>
            <w:tcW w:w="3069" w:type="dxa"/>
            <w:vMerge/>
          </w:tcPr>
          <w:p w:rsidR="00625F5B" w:rsidRPr="00C17653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625F5B" w:rsidRPr="00A4337F" w:rsidRDefault="00EC273A" w:rsidP="006D3E2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20-21</w:t>
            </w: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625F5B" w:rsidRDefault="00625F5B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Кухня Канады                                                                                                       </w:t>
            </w:r>
          </w:p>
          <w:p w:rsidR="00625F5B" w:rsidRPr="00A4337F" w:rsidRDefault="00625F5B" w:rsidP="00625F5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Cs/>
              </w:rPr>
              <w:t>Основные особенности. Ассортимент и характеристика блюд канадской кухни. Продукты, используемые в  канадской кухне. Технологический процесс приготовления блюд канадской кухни: блюд из рыбы, овощей, мясных продуктов, фруктов и ягод; вторые блюда: свинина барбекю с с</w:t>
            </w:r>
            <w:r>
              <w:rPr>
                <w:bCs/>
              </w:rPr>
              <w:t>о</w:t>
            </w:r>
            <w:r>
              <w:rPr>
                <w:bCs/>
              </w:rPr>
              <w:t>усом; пирог с яблоками.</w:t>
            </w:r>
          </w:p>
        </w:tc>
        <w:tc>
          <w:tcPr>
            <w:tcW w:w="1426" w:type="dxa"/>
            <w:tcBorders>
              <w:top w:val="nil"/>
            </w:tcBorders>
          </w:tcPr>
          <w:p w:rsidR="00625F5B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2</w:t>
            </w:r>
          </w:p>
        </w:tc>
        <w:tc>
          <w:tcPr>
            <w:tcW w:w="1700" w:type="dxa"/>
            <w:vMerge/>
          </w:tcPr>
          <w:p w:rsidR="00625F5B" w:rsidRDefault="00625F5B" w:rsidP="003B0491">
            <w:pPr>
              <w:rPr>
                <w:b/>
              </w:rPr>
            </w:pPr>
          </w:p>
        </w:tc>
      </w:tr>
      <w:tr w:rsidR="00FF385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FF385D" w:rsidRPr="00C17653" w:rsidRDefault="00FF385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</w:tcPr>
          <w:p w:rsidR="00FF385D" w:rsidRPr="00A4337F" w:rsidRDefault="00FF385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614426">
              <w:rPr>
                <w:b/>
              </w:rPr>
              <w:t>Практические занятия</w:t>
            </w:r>
            <w:r w:rsidRPr="00A4337F">
              <w:t>:</w:t>
            </w:r>
          </w:p>
        </w:tc>
        <w:tc>
          <w:tcPr>
            <w:tcW w:w="1426" w:type="dxa"/>
          </w:tcPr>
          <w:p w:rsidR="00FF385D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1</w:t>
            </w:r>
          </w:p>
        </w:tc>
        <w:tc>
          <w:tcPr>
            <w:tcW w:w="1700" w:type="dxa"/>
          </w:tcPr>
          <w:p w:rsidR="00FF385D" w:rsidRPr="00A4337F" w:rsidRDefault="00FF385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25F5B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625F5B" w:rsidRPr="00C17653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</w:tcPr>
          <w:p w:rsidR="00625F5B" w:rsidRPr="00A4337F" w:rsidRDefault="006D3E2E" w:rsidP="002F3B7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/>
                <w:bCs/>
              </w:rPr>
              <w:t xml:space="preserve">22 </w:t>
            </w:r>
            <w:r w:rsidR="00EA234D">
              <w:rPr>
                <w:b/>
                <w:bCs/>
              </w:rPr>
              <w:t xml:space="preserve">     </w:t>
            </w:r>
            <w:r w:rsidR="00625F5B">
              <w:rPr>
                <w:b/>
                <w:bCs/>
              </w:rPr>
              <w:t xml:space="preserve">Практическое занятие№1  </w:t>
            </w:r>
            <w:r w:rsidR="00625F5B">
              <w:rPr>
                <w:bCs/>
              </w:rPr>
              <w:t>Составление технологических карт по   приг</w:t>
            </w:r>
            <w:r w:rsidR="00625F5B">
              <w:rPr>
                <w:bCs/>
              </w:rPr>
              <w:t>о</w:t>
            </w:r>
            <w:r w:rsidR="00625F5B">
              <w:rPr>
                <w:bCs/>
              </w:rPr>
              <w:t>товлению блюд кухни США</w:t>
            </w:r>
          </w:p>
        </w:tc>
        <w:tc>
          <w:tcPr>
            <w:tcW w:w="1426" w:type="dxa"/>
          </w:tcPr>
          <w:p w:rsidR="00625F5B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1</w:t>
            </w:r>
          </w:p>
        </w:tc>
        <w:tc>
          <w:tcPr>
            <w:tcW w:w="1700" w:type="dxa"/>
          </w:tcPr>
          <w:p w:rsidR="00625F5B" w:rsidRPr="00A4337F" w:rsidRDefault="00625F5B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D3E2E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</w:tcPr>
          <w:p w:rsidR="006D3E2E" w:rsidRPr="00C17653" w:rsidRDefault="006D3E2E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</w:tcPr>
          <w:p w:rsidR="006D3E2E" w:rsidRDefault="006D3E2E" w:rsidP="002F3B7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</w:rPr>
            </w:pPr>
            <w:r w:rsidRPr="00820A4F">
              <w:rPr>
                <w:b/>
                <w:bCs/>
              </w:rPr>
              <w:t xml:space="preserve">Самостоятельная работа обучающихся </w:t>
            </w:r>
            <w:r w:rsidRPr="00820A4F">
              <w:rPr>
                <w:b/>
              </w:rPr>
              <w:t>(при наличии указывается тематика и содержание домашних заданий)</w:t>
            </w:r>
          </w:p>
        </w:tc>
        <w:tc>
          <w:tcPr>
            <w:tcW w:w="1426" w:type="dxa"/>
          </w:tcPr>
          <w:p w:rsidR="006D3E2E" w:rsidRDefault="00EA234D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6D3E2E" w:rsidRPr="00A4337F" w:rsidRDefault="006D3E2E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 w:val="restart"/>
          </w:tcPr>
          <w:p w:rsidR="000E2384" w:rsidRDefault="000E2384" w:rsidP="005001A8">
            <w:pPr>
              <w:rPr>
                <w:b/>
                <w:bCs/>
              </w:rPr>
            </w:pPr>
            <w:r>
              <w:rPr>
                <w:b/>
                <w:bCs/>
              </w:rPr>
              <w:t>Тема 1. 3</w:t>
            </w:r>
          </w:p>
          <w:p w:rsidR="000E2384" w:rsidRPr="00291D89" w:rsidRDefault="000E2384" w:rsidP="00F02F0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</w:rPr>
            </w:pPr>
            <w:r>
              <w:rPr>
                <w:b/>
                <w:bCs/>
              </w:rPr>
              <w:t>Арабская кухня</w:t>
            </w:r>
          </w:p>
        </w:tc>
        <w:tc>
          <w:tcPr>
            <w:tcW w:w="8797" w:type="dxa"/>
            <w:gridSpan w:val="2"/>
            <w:tcBorders>
              <w:bottom w:val="single" w:sz="4" w:space="0" w:color="auto"/>
            </w:tcBorders>
          </w:tcPr>
          <w:p w:rsidR="000E2384" w:rsidRPr="00A4337F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A4337F">
              <w:t>Содержание учебного материала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0E2384" w:rsidRPr="00315B97" w:rsidRDefault="00A95357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7</w:t>
            </w:r>
          </w:p>
        </w:tc>
        <w:tc>
          <w:tcPr>
            <w:tcW w:w="1700" w:type="dxa"/>
          </w:tcPr>
          <w:p w:rsidR="000E2384" w:rsidRPr="00A4337F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0E2384" w:rsidRPr="00A4337F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23</w:t>
            </w:r>
          </w:p>
        </w:tc>
        <w:tc>
          <w:tcPr>
            <w:tcW w:w="8077" w:type="dxa"/>
          </w:tcPr>
          <w:p w:rsidR="000E2384" w:rsidRDefault="000E2384" w:rsidP="00F02F0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Кухня Египта </w:t>
            </w:r>
          </w:p>
          <w:p w:rsidR="000E2384" w:rsidRPr="00A4337F" w:rsidRDefault="000E2384" w:rsidP="00F02F0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Cs/>
              </w:rPr>
              <w:t>Основные особенности. Ассортимент и характеристика блюд египетской кухни. Продукты, используемые в  египетской кухне. Технологический процесс приготовления блюд египетской кухни: Паштет из фасоли,  суп с бараниной, суп вермишелевый по – египетски; вторых блюд: шницель мясной по-африкански, куры тушеные в томате, мясо тушеное с черн</w:t>
            </w:r>
            <w:r>
              <w:rPr>
                <w:bCs/>
              </w:rPr>
              <w:t>о</w:t>
            </w:r>
            <w:r>
              <w:rPr>
                <w:bCs/>
              </w:rPr>
              <w:t>сливом; холодных закусок: салат по- египетски, салат фруктовый.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0E2384" w:rsidRPr="00315B97" w:rsidRDefault="000E2384" w:rsidP="00A4337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 w:val="restart"/>
          </w:tcPr>
          <w:p w:rsidR="000E2384" w:rsidRPr="00E079E8" w:rsidRDefault="000E2384" w:rsidP="00E079E8">
            <w:r w:rsidRPr="00E079E8">
              <w:t>ПК 1.1-1.4</w:t>
            </w:r>
          </w:p>
          <w:p w:rsidR="000E2384" w:rsidRPr="00E079E8" w:rsidRDefault="000E2384" w:rsidP="00E079E8">
            <w:r w:rsidRPr="00E079E8">
              <w:t>ПК 2.1-2.8</w:t>
            </w:r>
          </w:p>
          <w:p w:rsidR="000E2384" w:rsidRPr="00E079E8" w:rsidRDefault="000E2384" w:rsidP="00E079E8">
            <w:r w:rsidRPr="00E079E8">
              <w:t>ПК 3.1-3.7</w:t>
            </w:r>
          </w:p>
          <w:p w:rsidR="000E2384" w:rsidRPr="00E079E8" w:rsidRDefault="000E2384" w:rsidP="00E079E8">
            <w:r w:rsidRPr="00E079E8">
              <w:t>ПК 4.1-4.6</w:t>
            </w:r>
          </w:p>
          <w:p w:rsidR="000E2384" w:rsidRPr="00E079E8" w:rsidRDefault="000E2384" w:rsidP="00E079E8">
            <w:r w:rsidRPr="00E079E8">
              <w:t>ПК 5.1-5.6</w:t>
            </w:r>
          </w:p>
          <w:p w:rsidR="000E2384" w:rsidRPr="00E079E8" w:rsidRDefault="000E2384" w:rsidP="00E079E8">
            <w:r w:rsidRPr="00E079E8">
              <w:t>ПК 6.1-6.4</w:t>
            </w:r>
          </w:p>
          <w:p w:rsidR="000E2384" w:rsidRPr="00E079E8" w:rsidRDefault="000E2384" w:rsidP="00E079E8">
            <w:r w:rsidRPr="00E079E8">
              <w:t>ПК 7.1-7.6</w:t>
            </w:r>
          </w:p>
          <w:p w:rsidR="000E2384" w:rsidRPr="00E079E8" w:rsidRDefault="000E2384" w:rsidP="00E079E8">
            <w:r w:rsidRPr="00E079E8">
              <w:t>ОК 01</w:t>
            </w:r>
          </w:p>
          <w:p w:rsidR="000E2384" w:rsidRPr="00E079E8" w:rsidRDefault="000E2384" w:rsidP="00E079E8">
            <w:r w:rsidRPr="00E079E8">
              <w:t>ОК 02</w:t>
            </w:r>
          </w:p>
          <w:p w:rsidR="000E2384" w:rsidRPr="00E079E8" w:rsidRDefault="000E2384" w:rsidP="00E079E8">
            <w:r w:rsidRPr="00E079E8">
              <w:t>ОК 03</w:t>
            </w:r>
          </w:p>
          <w:p w:rsidR="000E2384" w:rsidRPr="00E079E8" w:rsidRDefault="000E2384" w:rsidP="00E079E8">
            <w:r w:rsidRPr="00E079E8">
              <w:t>ОК 04</w:t>
            </w:r>
          </w:p>
          <w:p w:rsidR="000E2384" w:rsidRPr="00E079E8" w:rsidRDefault="000E2384" w:rsidP="00E079E8">
            <w:r w:rsidRPr="00E079E8">
              <w:t>ОК 05</w:t>
            </w:r>
          </w:p>
          <w:p w:rsidR="000E2384" w:rsidRPr="00E079E8" w:rsidRDefault="000E2384" w:rsidP="00E079E8">
            <w:r w:rsidRPr="00E079E8">
              <w:t>ОК 06</w:t>
            </w:r>
          </w:p>
          <w:p w:rsidR="000E2384" w:rsidRPr="00E079E8" w:rsidRDefault="000E2384" w:rsidP="00E079E8">
            <w:r w:rsidRPr="00E079E8">
              <w:t>ОК 07</w:t>
            </w:r>
          </w:p>
          <w:p w:rsidR="000E2384" w:rsidRPr="00E079E8" w:rsidRDefault="000E2384" w:rsidP="00E079E8">
            <w:r w:rsidRPr="00E079E8">
              <w:t>ОК 09</w:t>
            </w:r>
          </w:p>
          <w:p w:rsidR="000E2384" w:rsidRPr="00E079E8" w:rsidRDefault="000E2384" w:rsidP="00E079E8">
            <w:r w:rsidRPr="00E079E8">
              <w:t>ОК 10</w:t>
            </w:r>
          </w:p>
          <w:p w:rsidR="000E2384" w:rsidRPr="00E079E8" w:rsidRDefault="000E2384" w:rsidP="00E079E8">
            <w:r w:rsidRPr="00E079E8">
              <w:rPr>
                <w:bCs/>
                <w:iCs/>
                <w:lang w:eastAsia="en-US"/>
              </w:rPr>
              <w:t>ОК 11</w:t>
            </w:r>
          </w:p>
          <w:p w:rsidR="000E2384" w:rsidRPr="00A4337F" w:rsidRDefault="000E23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0E2384" w:rsidRPr="00A4337F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24</w:t>
            </w:r>
          </w:p>
        </w:tc>
        <w:tc>
          <w:tcPr>
            <w:tcW w:w="8077" w:type="dxa"/>
            <w:tcBorders>
              <w:bottom w:val="single" w:sz="4" w:space="0" w:color="auto"/>
            </w:tcBorders>
          </w:tcPr>
          <w:p w:rsidR="000E2384" w:rsidRDefault="000E2384" w:rsidP="00F02F0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Кухня Саудовской Аравии                                                                               </w:t>
            </w:r>
          </w:p>
          <w:p w:rsidR="000E2384" w:rsidRPr="00A4337F" w:rsidRDefault="000E2384" w:rsidP="00F02F0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Cs/>
              </w:rPr>
              <w:t>Основные особенности. Ассортимент и характеристика блюд кухни Са</w:t>
            </w:r>
            <w:r>
              <w:rPr>
                <w:bCs/>
              </w:rPr>
              <w:t>у</w:t>
            </w:r>
            <w:r>
              <w:rPr>
                <w:bCs/>
              </w:rPr>
              <w:t>довской Аравии.  Продукты, используемые в  кухне Саудовской Аравии. Технологический процесс приготовления блюд кухни Саудовской Ар</w:t>
            </w:r>
            <w:r>
              <w:rPr>
                <w:bCs/>
              </w:rPr>
              <w:t>а</w:t>
            </w:r>
            <w:r>
              <w:rPr>
                <w:bCs/>
              </w:rPr>
              <w:t>вии: Салат «порт Саид», салат овощной; вторых блюд; птица жареная, баранина с овощами, кус-кус; яблоки фаршированные птицей, Кади по-восточному.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0E2384" w:rsidRPr="00A4337F" w:rsidRDefault="000E2384" w:rsidP="00A4337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</w:tcPr>
          <w:p w:rsidR="000E2384" w:rsidRPr="00A4337F" w:rsidRDefault="000E23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0E2384" w:rsidRPr="00A4337F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25</w:t>
            </w:r>
            <w:r w:rsidR="00A95357">
              <w:t>-</w:t>
            </w:r>
            <w:r w:rsidR="00A95357">
              <w:lastRenderedPageBreak/>
              <w:t>26</w:t>
            </w: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0E2384" w:rsidRDefault="000E2384" w:rsidP="00F02F0D">
            <w:pPr>
              <w:rPr>
                <w:b/>
              </w:rPr>
            </w:pPr>
            <w:r>
              <w:rPr>
                <w:b/>
              </w:rPr>
              <w:lastRenderedPageBreak/>
              <w:t xml:space="preserve">Кухня Сирии, Ливии, Ирака                                                                              </w:t>
            </w:r>
          </w:p>
          <w:p w:rsidR="000E2384" w:rsidRPr="00A4337F" w:rsidRDefault="000E2384" w:rsidP="00F02F0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/>
              </w:rPr>
              <w:t xml:space="preserve"> </w:t>
            </w:r>
            <w:r>
              <w:rPr>
                <w:bCs/>
              </w:rPr>
              <w:t>Основные особенности. Ассортимент и характеристика блюд кухни С</w:t>
            </w:r>
            <w:r>
              <w:rPr>
                <w:bCs/>
              </w:rPr>
              <w:t>и</w:t>
            </w:r>
            <w:r>
              <w:rPr>
                <w:bCs/>
              </w:rPr>
              <w:lastRenderedPageBreak/>
              <w:t>рии, Ливии, Ирака. Продукты, используемые в    кухни Сирии, Ливии, Ирака. . Технологический процесс приготовления блюд кухни Сирии, Ливии, Ирака: Салат из овощей и фруктов; суп фасолевый по-алжирски, суп с бараниной, суп с овощами по-арабски; вторые блюда: куры по-арабски с овощами, баранина тушеная в кисло-сладком соусе.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E2384" w:rsidRPr="00A4337F" w:rsidRDefault="000E2384" w:rsidP="00A4337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lastRenderedPageBreak/>
              <w:t>1</w:t>
            </w:r>
          </w:p>
        </w:tc>
        <w:tc>
          <w:tcPr>
            <w:tcW w:w="1700" w:type="dxa"/>
            <w:vMerge/>
          </w:tcPr>
          <w:p w:rsidR="000E2384" w:rsidRPr="00A4337F" w:rsidRDefault="000E23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</w:tcPr>
          <w:p w:rsidR="000E2384" w:rsidRPr="00614426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</w:rPr>
            </w:pPr>
            <w:r w:rsidRPr="00614426">
              <w:rPr>
                <w:b/>
              </w:rPr>
              <w:t>Практические занятия</w:t>
            </w:r>
          </w:p>
        </w:tc>
        <w:tc>
          <w:tcPr>
            <w:tcW w:w="1426" w:type="dxa"/>
          </w:tcPr>
          <w:p w:rsidR="000E2384" w:rsidRPr="00A4337F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0" w:type="dxa"/>
            <w:vMerge w:val="restart"/>
          </w:tcPr>
          <w:p w:rsidR="000E2384" w:rsidRPr="00E079E8" w:rsidRDefault="000E2384" w:rsidP="00E079E8">
            <w:r w:rsidRPr="00E079E8">
              <w:t>ПК 1.1-1.4</w:t>
            </w:r>
          </w:p>
          <w:p w:rsidR="000E2384" w:rsidRPr="00E079E8" w:rsidRDefault="000E2384" w:rsidP="00E079E8">
            <w:r w:rsidRPr="00E079E8">
              <w:t>ПК 2.1-2.8</w:t>
            </w:r>
          </w:p>
          <w:p w:rsidR="000E2384" w:rsidRPr="00E079E8" w:rsidRDefault="000E2384" w:rsidP="00E079E8">
            <w:r w:rsidRPr="00E079E8">
              <w:t>ПК 3.1-3.7</w:t>
            </w:r>
          </w:p>
          <w:p w:rsidR="000E2384" w:rsidRPr="00E079E8" w:rsidRDefault="000E2384" w:rsidP="00E079E8">
            <w:r w:rsidRPr="00E079E8">
              <w:t>ПК 4.1-4.6</w:t>
            </w:r>
          </w:p>
          <w:p w:rsidR="000E2384" w:rsidRPr="00E079E8" w:rsidRDefault="000E2384" w:rsidP="00E079E8">
            <w:r w:rsidRPr="00E079E8">
              <w:t>ПК 5.1-5.6</w:t>
            </w:r>
          </w:p>
          <w:p w:rsidR="000E2384" w:rsidRPr="00E079E8" w:rsidRDefault="000E2384" w:rsidP="00E079E8">
            <w:r w:rsidRPr="00E079E8">
              <w:t>ПК 6.1-6.4</w:t>
            </w:r>
          </w:p>
          <w:p w:rsidR="000E2384" w:rsidRPr="00E079E8" w:rsidRDefault="000E2384" w:rsidP="00E079E8">
            <w:r w:rsidRPr="00E079E8">
              <w:t>ПК 7.1-7.6</w:t>
            </w:r>
          </w:p>
          <w:p w:rsidR="000E2384" w:rsidRPr="00E079E8" w:rsidRDefault="000E2384" w:rsidP="00E079E8">
            <w:r w:rsidRPr="00E079E8">
              <w:t>ОК 01</w:t>
            </w:r>
          </w:p>
          <w:p w:rsidR="000E2384" w:rsidRPr="00E079E8" w:rsidRDefault="000E2384" w:rsidP="00E079E8">
            <w:r w:rsidRPr="00E079E8">
              <w:t>ОК 02</w:t>
            </w:r>
          </w:p>
          <w:p w:rsidR="000E2384" w:rsidRPr="00E079E8" w:rsidRDefault="000E2384" w:rsidP="00E079E8">
            <w:r w:rsidRPr="00E079E8">
              <w:t>ОК 03</w:t>
            </w:r>
          </w:p>
          <w:p w:rsidR="000E2384" w:rsidRPr="00E079E8" w:rsidRDefault="000E2384" w:rsidP="00E079E8">
            <w:r w:rsidRPr="00E079E8">
              <w:t>ОК 04</w:t>
            </w:r>
          </w:p>
          <w:p w:rsidR="000E2384" w:rsidRPr="00E079E8" w:rsidRDefault="000E2384" w:rsidP="00E079E8">
            <w:r w:rsidRPr="00E079E8">
              <w:t>ОК 05</w:t>
            </w:r>
          </w:p>
          <w:p w:rsidR="000E2384" w:rsidRPr="00E079E8" w:rsidRDefault="000E2384" w:rsidP="00E079E8">
            <w:r w:rsidRPr="00E079E8">
              <w:t>ОК 06</w:t>
            </w:r>
          </w:p>
          <w:p w:rsidR="000E2384" w:rsidRPr="00E079E8" w:rsidRDefault="000E2384" w:rsidP="00E079E8">
            <w:r w:rsidRPr="00E079E8">
              <w:t>ОК 07</w:t>
            </w:r>
          </w:p>
          <w:p w:rsidR="000E2384" w:rsidRPr="00E079E8" w:rsidRDefault="000E2384" w:rsidP="00E079E8">
            <w:r w:rsidRPr="00E079E8">
              <w:t>ОК 09</w:t>
            </w:r>
          </w:p>
          <w:p w:rsidR="000E2384" w:rsidRPr="00E079E8" w:rsidRDefault="000E2384" w:rsidP="00E079E8">
            <w:r w:rsidRPr="00E079E8">
              <w:t>ОК 10</w:t>
            </w:r>
          </w:p>
          <w:p w:rsidR="000E2384" w:rsidRPr="00E079E8" w:rsidRDefault="000E2384" w:rsidP="00E079E8">
            <w:r w:rsidRPr="00E079E8">
              <w:rPr>
                <w:bCs/>
                <w:iCs/>
                <w:lang w:eastAsia="en-US"/>
              </w:rPr>
              <w:t>ОК 11</w:t>
            </w:r>
          </w:p>
          <w:p w:rsidR="000E2384" w:rsidRPr="00A4337F" w:rsidRDefault="000E23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</w:tcPr>
          <w:p w:rsidR="000E2384" w:rsidRPr="00A4337F" w:rsidRDefault="00A95357" w:rsidP="00B11A3F">
            <w:pPr>
              <w:spacing w:line="276" w:lineRule="auto"/>
            </w:pPr>
            <w:r>
              <w:rPr>
                <w:b/>
                <w:bCs/>
              </w:rPr>
              <w:t>27</w:t>
            </w:r>
            <w:r w:rsidR="000E2384">
              <w:rPr>
                <w:b/>
                <w:bCs/>
              </w:rPr>
              <w:t xml:space="preserve">       Практическое занятие №2 </w:t>
            </w:r>
            <w:r w:rsidR="000E2384">
              <w:rPr>
                <w:bCs/>
              </w:rPr>
              <w:t>Составление технологических карт по приг</w:t>
            </w:r>
            <w:r w:rsidR="000E2384">
              <w:rPr>
                <w:bCs/>
              </w:rPr>
              <w:t>о</w:t>
            </w:r>
            <w:r w:rsidR="000E2384">
              <w:rPr>
                <w:bCs/>
              </w:rPr>
              <w:t>товлению кухни Саудовской Аравии.</w:t>
            </w:r>
          </w:p>
        </w:tc>
        <w:tc>
          <w:tcPr>
            <w:tcW w:w="1426" w:type="dxa"/>
          </w:tcPr>
          <w:p w:rsidR="000E2384" w:rsidRPr="00A4337F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</w:tcPr>
          <w:p w:rsidR="000E2384" w:rsidRPr="00A4337F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</w:tcPr>
          <w:p w:rsidR="000E2384" w:rsidRPr="00A4337F" w:rsidRDefault="00A95357" w:rsidP="00B11A3F">
            <w:pPr>
              <w:spacing w:line="276" w:lineRule="auto"/>
            </w:pPr>
            <w:r>
              <w:rPr>
                <w:b/>
                <w:bCs/>
              </w:rPr>
              <w:t>28</w:t>
            </w:r>
            <w:r w:rsidR="000E2384">
              <w:rPr>
                <w:b/>
                <w:bCs/>
              </w:rPr>
              <w:t xml:space="preserve">      Практическое занятие №3 </w:t>
            </w:r>
            <w:r w:rsidR="000E2384">
              <w:rPr>
                <w:bCs/>
              </w:rPr>
              <w:t>Составление технологических  схем по приг</w:t>
            </w:r>
            <w:r w:rsidR="000E2384">
              <w:rPr>
                <w:bCs/>
              </w:rPr>
              <w:t>о</w:t>
            </w:r>
            <w:r w:rsidR="000E2384">
              <w:rPr>
                <w:bCs/>
              </w:rPr>
              <w:t>товлению блюд  Сирии, Ливии, Ирака.</w:t>
            </w:r>
          </w:p>
        </w:tc>
        <w:tc>
          <w:tcPr>
            <w:tcW w:w="1426" w:type="dxa"/>
          </w:tcPr>
          <w:p w:rsidR="000E2384" w:rsidRPr="00A4337F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</w:tcPr>
          <w:p w:rsidR="000E2384" w:rsidRPr="00A4337F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</w:tcPr>
          <w:p w:rsidR="000E2384" w:rsidRDefault="00A95357" w:rsidP="00B11A3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  <w:r w:rsidR="000E2384">
              <w:rPr>
                <w:b/>
                <w:bCs/>
              </w:rPr>
              <w:t xml:space="preserve">      </w:t>
            </w:r>
            <w:r w:rsidR="000E2384" w:rsidRPr="00820A4F">
              <w:rPr>
                <w:b/>
                <w:bCs/>
              </w:rPr>
              <w:t xml:space="preserve">Самостоятельная работа обучающихся </w:t>
            </w:r>
            <w:r w:rsidR="000E2384" w:rsidRPr="00820A4F">
              <w:rPr>
                <w:b/>
              </w:rPr>
              <w:t>(при наличии указывается тем</w:t>
            </w:r>
            <w:r w:rsidR="000E2384" w:rsidRPr="00820A4F">
              <w:rPr>
                <w:b/>
              </w:rPr>
              <w:t>а</w:t>
            </w:r>
            <w:r w:rsidR="000E2384" w:rsidRPr="00820A4F">
              <w:rPr>
                <w:b/>
              </w:rPr>
              <w:t>тика и содержание домашних заданий)</w:t>
            </w:r>
          </w:p>
        </w:tc>
        <w:tc>
          <w:tcPr>
            <w:tcW w:w="1426" w:type="dxa"/>
          </w:tcPr>
          <w:p w:rsidR="000E2384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</w:tcPr>
          <w:p w:rsidR="000E2384" w:rsidRPr="00A4337F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 w:val="restart"/>
          </w:tcPr>
          <w:p w:rsidR="000E2384" w:rsidRDefault="000E2384" w:rsidP="009052A6">
            <w:pPr>
              <w:rPr>
                <w:b/>
                <w:bCs/>
              </w:rPr>
            </w:pPr>
            <w:r>
              <w:rPr>
                <w:b/>
                <w:bCs/>
              </w:rPr>
              <w:t>Тема 1. 4</w:t>
            </w:r>
          </w:p>
          <w:p w:rsidR="000E2384" w:rsidRPr="00291D89" w:rsidRDefault="000E2384" w:rsidP="00F02F0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</w:rPr>
            </w:pPr>
            <w:r>
              <w:rPr>
                <w:b/>
                <w:bCs/>
                <w:spacing w:val="6"/>
              </w:rPr>
              <w:t>Китайская кухня</w:t>
            </w:r>
          </w:p>
        </w:tc>
        <w:tc>
          <w:tcPr>
            <w:tcW w:w="8797" w:type="dxa"/>
            <w:gridSpan w:val="2"/>
          </w:tcPr>
          <w:p w:rsidR="000E2384" w:rsidRPr="00A4337F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A4337F">
              <w:t>Содержание учебного материала</w:t>
            </w:r>
          </w:p>
        </w:tc>
        <w:tc>
          <w:tcPr>
            <w:tcW w:w="1426" w:type="dxa"/>
          </w:tcPr>
          <w:p w:rsidR="000E2384" w:rsidRPr="00A4337F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0" w:type="dxa"/>
            <w:vMerge/>
          </w:tcPr>
          <w:p w:rsidR="000E2384" w:rsidRPr="00A4337F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0E2384" w:rsidRPr="00A4337F" w:rsidRDefault="000E2384" w:rsidP="00EA234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30</w:t>
            </w:r>
            <w:r w:rsidR="00A95357">
              <w:t>-31</w:t>
            </w:r>
          </w:p>
        </w:tc>
        <w:tc>
          <w:tcPr>
            <w:tcW w:w="8077" w:type="dxa"/>
          </w:tcPr>
          <w:p w:rsidR="000E2384" w:rsidRPr="00A4337F" w:rsidRDefault="000E2384" w:rsidP="00B11A3F">
            <w:pPr>
              <w:spacing w:line="276" w:lineRule="auto"/>
            </w:pPr>
            <w:r>
              <w:rPr>
                <w:b/>
                <w:bCs/>
                <w:spacing w:val="6"/>
              </w:rPr>
              <w:t xml:space="preserve">Китайская кухня                                                                                              </w:t>
            </w:r>
            <w:r>
              <w:rPr>
                <w:bCs/>
              </w:rPr>
              <w:t>Основные особенности. Ассортимент и характеристика блюд китайской кухни. Продукты, используемые в  китайской кухне. Технологический пр</w:t>
            </w:r>
            <w:r>
              <w:rPr>
                <w:bCs/>
              </w:rPr>
              <w:t>о</w:t>
            </w:r>
            <w:r>
              <w:rPr>
                <w:bCs/>
              </w:rPr>
              <w:t>цесс приготовления блюд китайской кухни: холодных закусок, карп из Х</w:t>
            </w:r>
            <w:r>
              <w:rPr>
                <w:bCs/>
              </w:rPr>
              <w:t>у</w:t>
            </w:r>
            <w:r>
              <w:rPr>
                <w:bCs/>
              </w:rPr>
              <w:t>анхэ;  салата из почек;  вторых блюд: баранина Хук-Хото, Дим – сам,  мясо со вкусом рыбы;  императорская курица  по-китайски; утка по-пекински; сладких блюд и десертов; кокосового крема, крем с фруктами</w:t>
            </w:r>
          </w:p>
        </w:tc>
        <w:tc>
          <w:tcPr>
            <w:tcW w:w="1426" w:type="dxa"/>
          </w:tcPr>
          <w:p w:rsidR="000E2384" w:rsidRPr="00A4337F" w:rsidRDefault="000E2384" w:rsidP="00A4337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</w:tcPr>
          <w:p w:rsidR="000E2384" w:rsidRPr="00A4337F" w:rsidRDefault="000E23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0E23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</w:tcPr>
          <w:p w:rsidR="000E2384" w:rsidRDefault="000E2384" w:rsidP="00B11A3F">
            <w:pPr>
              <w:spacing w:line="276" w:lineRule="auto"/>
              <w:rPr>
                <w:b/>
                <w:bCs/>
                <w:spacing w:val="6"/>
              </w:rPr>
            </w:pPr>
            <w:r w:rsidRPr="00820A4F">
              <w:rPr>
                <w:b/>
                <w:bCs/>
              </w:rPr>
              <w:t xml:space="preserve">Самостоятельная работа обучающихся </w:t>
            </w:r>
            <w:r w:rsidRPr="00820A4F">
              <w:rPr>
                <w:b/>
              </w:rPr>
              <w:t>(при наличии указывается тематика и содержание домашних заданий)</w:t>
            </w:r>
          </w:p>
        </w:tc>
        <w:tc>
          <w:tcPr>
            <w:tcW w:w="1426" w:type="dxa"/>
          </w:tcPr>
          <w:p w:rsidR="000E2384" w:rsidRDefault="000E2384" w:rsidP="00A4337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-</w:t>
            </w:r>
          </w:p>
        </w:tc>
        <w:tc>
          <w:tcPr>
            <w:tcW w:w="1700" w:type="dxa"/>
            <w:vMerge/>
          </w:tcPr>
          <w:p w:rsidR="000E2384" w:rsidRPr="00A4337F" w:rsidRDefault="000E23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A234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 w:val="restart"/>
          </w:tcPr>
          <w:p w:rsidR="00EA234D" w:rsidRDefault="00EA234D" w:rsidP="009052A6">
            <w:pPr>
              <w:rPr>
                <w:b/>
                <w:bCs/>
              </w:rPr>
            </w:pPr>
            <w:r>
              <w:rPr>
                <w:b/>
                <w:bCs/>
              </w:rPr>
              <w:t>Тема 1.5</w:t>
            </w:r>
          </w:p>
          <w:p w:rsidR="00EA234D" w:rsidRPr="00291D89" w:rsidRDefault="00EA234D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</w:rPr>
            </w:pPr>
            <w:r>
              <w:rPr>
                <w:b/>
                <w:spacing w:val="9"/>
              </w:rPr>
              <w:t>Корейская кухня</w:t>
            </w:r>
          </w:p>
        </w:tc>
        <w:tc>
          <w:tcPr>
            <w:tcW w:w="8797" w:type="dxa"/>
            <w:gridSpan w:val="2"/>
          </w:tcPr>
          <w:p w:rsidR="00EA234D" w:rsidRPr="00A44F89" w:rsidRDefault="00EA234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shd w:val="clear" w:color="auto" w:fill="FFFFFF"/>
              </w:rPr>
            </w:pPr>
            <w:r w:rsidRPr="00A44F89">
              <w:t>Содержание учебного материала</w:t>
            </w:r>
          </w:p>
        </w:tc>
        <w:tc>
          <w:tcPr>
            <w:tcW w:w="1426" w:type="dxa"/>
          </w:tcPr>
          <w:p w:rsidR="00EA234D" w:rsidRPr="00A44F89" w:rsidRDefault="00EA234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6</w:t>
            </w:r>
          </w:p>
        </w:tc>
        <w:tc>
          <w:tcPr>
            <w:tcW w:w="1700" w:type="dxa"/>
            <w:vMerge/>
          </w:tcPr>
          <w:p w:rsidR="00EA234D" w:rsidRPr="00A44F89" w:rsidRDefault="00EA234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A234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645"/>
        </w:trPr>
        <w:tc>
          <w:tcPr>
            <w:tcW w:w="3069" w:type="dxa"/>
            <w:vMerge/>
          </w:tcPr>
          <w:p w:rsidR="00EA234D" w:rsidRPr="00A44F89" w:rsidRDefault="00EA234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</w:p>
        </w:tc>
        <w:tc>
          <w:tcPr>
            <w:tcW w:w="720" w:type="dxa"/>
          </w:tcPr>
          <w:p w:rsidR="00EA234D" w:rsidRPr="00A44F89" w:rsidRDefault="00EA234D" w:rsidP="00EA234D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32</w:t>
            </w:r>
            <w:r w:rsidR="00A95357">
              <w:t>-33</w:t>
            </w:r>
          </w:p>
        </w:tc>
        <w:tc>
          <w:tcPr>
            <w:tcW w:w="8077" w:type="dxa"/>
          </w:tcPr>
          <w:p w:rsidR="00EA234D" w:rsidRDefault="00EA234D" w:rsidP="009052A6">
            <w:pPr>
              <w:rPr>
                <w:b/>
                <w:spacing w:val="9"/>
              </w:rPr>
            </w:pPr>
            <w:r>
              <w:rPr>
                <w:b/>
                <w:spacing w:val="9"/>
              </w:rPr>
              <w:t xml:space="preserve">Корейская кухня                                                                                     </w:t>
            </w:r>
          </w:p>
          <w:p w:rsidR="00EA234D" w:rsidRPr="00A44F89" w:rsidRDefault="00EA234D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shd w:val="clear" w:color="auto" w:fill="FFFFFF"/>
              </w:rPr>
            </w:pPr>
            <w:r>
              <w:rPr>
                <w:bCs/>
              </w:rPr>
              <w:t>Основные особенности. Ассортимент и характеристика блюд корейской кухни. Продукты, используемые в  корейской кухне. Технологический процесс приготовления блюд корейской кухни: холодные блюда, блюда из круп, первые, вторые блюда (из овощей, рыбы, мяса), сладкие блюда, напитки.</w:t>
            </w:r>
          </w:p>
        </w:tc>
        <w:tc>
          <w:tcPr>
            <w:tcW w:w="1426" w:type="dxa"/>
          </w:tcPr>
          <w:p w:rsidR="00EA234D" w:rsidRPr="00A44F89" w:rsidRDefault="00EA234D" w:rsidP="001C0A9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</w:tcPr>
          <w:p w:rsidR="00EA234D" w:rsidRPr="00A4337F" w:rsidRDefault="00EA234D" w:rsidP="00066CE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A234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EA234D" w:rsidRPr="00A44F89" w:rsidRDefault="00EA234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</w:p>
        </w:tc>
        <w:tc>
          <w:tcPr>
            <w:tcW w:w="8797" w:type="dxa"/>
            <w:gridSpan w:val="2"/>
            <w:tcBorders>
              <w:right w:val="single" w:sz="4" w:space="0" w:color="auto"/>
            </w:tcBorders>
          </w:tcPr>
          <w:p w:rsidR="00EA234D" w:rsidRPr="00A44F89" w:rsidRDefault="00EA234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shd w:val="clear" w:color="auto" w:fill="FFFFFF"/>
              </w:rPr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1426" w:type="dxa"/>
            <w:tcBorders>
              <w:left w:val="single" w:sz="4" w:space="0" w:color="auto"/>
            </w:tcBorders>
          </w:tcPr>
          <w:p w:rsidR="00EA234D" w:rsidRPr="00A44F89" w:rsidRDefault="00EA234D" w:rsidP="001C0A9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vMerge/>
            <w:tcBorders>
              <w:bottom w:val="nil"/>
            </w:tcBorders>
          </w:tcPr>
          <w:p w:rsidR="00EA234D" w:rsidRPr="00A44F89" w:rsidRDefault="00EA234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A234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EA234D" w:rsidRPr="00A44F89" w:rsidRDefault="00EA234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</w:p>
        </w:tc>
        <w:tc>
          <w:tcPr>
            <w:tcW w:w="8797" w:type="dxa"/>
            <w:gridSpan w:val="2"/>
            <w:tcBorders>
              <w:top w:val="nil"/>
              <w:right w:val="single" w:sz="4" w:space="0" w:color="auto"/>
            </w:tcBorders>
          </w:tcPr>
          <w:p w:rsidR="00EA234D" w:rsidRPr="00A44F89" w:rsidRDefault="00A95357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</w:pPr>
            <w:r>
              <w:rPr>
                <w:b/>
                <w:bCs/>
              </w:rPr>
              <w:t>34-37</w:t>
            </w:r>
            <w:r w:rsidR="00EA234D">
              <w:rPr>
                <w:b/>
                <w:bCs/>
              </w:rPr>
              <w:t xml:space="preserve">    Лабораторное занятие №3 </w:t>
            </w:r>
            <w:r w:rsidR="00EA234D">
              <w:rPr>
                <w:bCs/>
              </w:rPr>
              <w:t>Приготовление</w:t>
            </w:r>
            <w:r w:rsidR="00EA234D">
              <w:rPr>
                <w:b/>
                <w:bCs/>
              </w:rPr>
              <w:t xml:space="preserve"> блюд </w:t>
            </w:r>
            <w:r w:rsidR="00EA234D">
              <w:rPr>
                <w:bCs/>
              </w:rPr>
              <w:t>китайской и корейской кухни</w:t>
            </w:r>
          </w:p>
        </w:tc>
        <w:tc>
          <w:tcPr>
            <w:tcW w:w="1426" w:type="dxa"/>
            <w:tcBorders>
              <w:top w:val="nil"/>
              <w:right w:val="single" w:sz="4" w:space="0" w:color="auto"/>
            </w:tcBorders>
          </w:tcPr>
          <w:p w:rsidR="00EA234D" w:rsidRPr="00A44F89" w:rsidRDefault="00EA234D" w:rsidP="001C0A9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tcBorders>
              <w:top w:val="nil"/>
              <w:right w:val="single" w:sz="4" w:space="0" w:color="auto"/>
            </w:tcBorders>
          </w:tcPr>
          <w:p w:rsidR="00EA234D" w:rsidRPr="00A44F89" w:rsidRDefault="00EA234D" w:rsidP="00F40CB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</w:pPr>
          </w:p>
        </w:tc>
      </w:tr>
      <w:tr w:rsidR="00EA234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EA234D" w:rsidRPr="00A44F89" w:rsidRDefault="00EA234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</w:p>
        </w:tc>
        <w:tc>
          <w:tcPr>
            <w:tcW w:w="8797" w:type="dxa"/>
            <w:gridSpan w:val="2"/>
            <w:tcBorders>
              <w:top w:val="nil"/>
              <w:right w:val="single" w:sz="4" w:space="0" w:color="auto"/>
            </w:tcBorders>
          </w:tcPr>
          <w:p w:rsidR="00EA234D" w:rsidRDefault="00EA234D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rPr>
                <w:b/>
                <w:bCs/>
              </w:rPr>
            </w:pPr>
            <w:r w:rsidRPr="00820A4F">
              <w:rPr>
                <w:b/>
                <w:bCs/>
              </w:rPr>
              <w:t xml:space="preserve">Самостоятельная работа обучающихся </w:t>
            </w:r>
            <w:r w:rsidRPr="00820A4F">
              <w:rPr>
                <w:b/>
              </w:rPr>
              <w:t>(при наличии указывается тематика и содержание домашних заданий)</w:t>
            </w:r>
          </w:p>
        </w:tc>
        <w:tc>
          <w:tcPr>
            <w:tcW w:w="1426" w:type="dxa"/>
            <w:tcBorders>
              <w:top w:val="nil"/>
              <w:right w:val="single" w:sz="4" w:space="0" w:color="auto"/>
            </w:tcBorders>
          </w:tcPr>
          <w:p w:rsidR="00EA234D" w:rsidRDefault="00EA234D" w:rsidP="001C0A9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-</w:t>
            </w:r>
          </w:p>
        </w:tc>
        <w:tc>
          <w:tcPr>
            <w:tcW w:w="1700" w:type="dxa"/>
            <w:tcBorders>
              <w:top w:val="nil"/>
              <w:right w:val="single" w:sz="4" w:space="0" w:color="auto"/>
            </w:tcBorders>
          </w:tcPr>
          <w:p w:rsidR="00EA234D" w:rsidRPr="00A44F89" w:rsidRDefault="00EA234D" w:rsidP="00F40CB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</w:pPr>
          </w:p>
        </w:tc>
      </w:tr>
      <w:tr w:rsidR="00EA234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 w:val="restart"/>
          </w:tcPr>
          <w:p w:rsidR="00EA234D" w:rsidRDefault="00EA234D" w:rsidP="00F40CB7">
            <w:pPr>
              <w:rPr>
                <w:b/>
                <w:bCs/>
              </w:rPr>
            </w:pPr>
            <w:r>
              <w:rPr>
                <w:b/>
                <w:bCs/>
              </w:rPr>
              <w:t>Тема 1.6</w:t>
            </w:r>
          </w:p>
          <w:p w:rsidR="00EA234D" w:rsidRPr="00C17653" w:rsidRDefault="00EA234D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  <w:r>
              <w:rPr>
                <w:b/>
                <w:bCs/>
                <w:spacing w:val="5"/>
              </w:rPr>
              <w:t>Монгольская кухня</w:t>
            </w:r>
          </w:p>
        </w:tc>
        <w:tc>
          <w:tcPr>
            <w:tcW w:w="8797" w:type="dxa"/>
            <w:gridSpan w:val="2"/>
            <w:tcBorders>
              <w:right w:val="single" w:sz="4" w:space="0" w:color="auto"/>
            </w:tcBorders>
          </w:tcPr>
          <w:p w:rsidR="00EA234D" w:rsidRPr="0089164E" w:rsidRDefault="00EA234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89164E">
              <w:t>Содержание учебного материала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</w:tcPr>
          <w:p w:rsidR="00EA234D" w:rsidRPr="00D60115" w:rsidRDefault="00EA234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EA234D" w:rsidRPr="00C17653" w:rsidRDefault="00EA234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color w:val="FF0000"/>
              </w:rPr>
            </w:pPr>
          </w:p>
        </w:tc>
      </w:tr>
      <w:tr w:rsidR="00EA234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645"/>
        </w:trPr>
        <w:tc>
          <w:tcPr>
            <w:tcW w:w="3069" w:type="dxa"/>
            <w:vMerge/>
          </w:tcPr>
          <w:p w:rsidR="00EA234D" w:rsidRPr="00C17653" w:rsidRDefault="00EA234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EA234D" w:rsidRPr="003B0491" w:rsidRDefault="00EA234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3</w:t>
            </w:r>
            <w:r w:rsidR="00A95357">
              <w:t>8</w:t>
            </w:r>
          </w:p>
        </w:tc>
        <w:tc>
          <w:tcPr>
            <w:tcW w:w="8077" w:type="dxa"/>
          </w:tcPr>
          <w:p w:rsidR="00EA234D" w:rsidRPr="003B0491" w:rsidRDefault="00EA234D" w:rsidP="0089164E">
            <w:pPr>
              <w:spacing w:line="276" w:lineRule="auto"/>
            </w:pPr>
            <w:r>
              <w:rPr>
                <w:b/>
                <w:bCs/>
                <w:spacing w:val="5"/>
              </w:rPr>
              <w:t xml:space="preserve">Монгольская кухня                                                                                   </w:t>
            </w:r>
            <w:r>
              <w:rPr>
                <w:bCs/>
              </w:rPr>
              <w:t>Основные особенности. Ассортимент и характеристика блюд монгольской кухни. Продукты, используемые в  монгольской кухне. Технологический процесс приготовления блюд монгольской кухни: холодные блюда, блюда из круп, первые, вторые блюда (из овощей, рыбы, мяса), сладкие блюда, н</w:t>
            </w:r>
            <w:r>
              <w:rPr>
                <w:bCs/>
              </w:rPr>
              <w:t>а</w:t>
            </w:r>
            <w:r>
              <w:rPr>
                <w:bCs/>
              </w:rPr>
              <w:t>питки.</w:t>
            </w:r>
          </w:p>
        </w:tc>
        <w:tc>
          <w:tcPr>
            <w:tcW w:w="1426" w:type="dxa"/>
          </w:tcPr>
          <w:p w:rsidR="00EA234D" w:rsidRPr="0089164E" w:rsidRDefault="00EA234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 w:val="restart"/>
          </w:tcPr>
          <w:p w:rsidR="00EA234D" w:rsidRPr="00E079E8" w:rsidRDefault="00EA234D" w:rsidP="00E079E8">
            <w:r w:rsidRPr="00E079E8">
              <w:t>ПК 1.1-1.4</w:t>
            </w:r>
          </w:p>
          <w:p w:rsidR="00EA234D" w:rsidRPr="00E079E8" w:rsidRDefault="00EA234D" w:rsidP="00E079E8">
            <w:r w:rsidRPr="00E079E8">
              <w:t>ПК 2.1-2.8</w:t>
            </w:r>
          </w:p>
          <w:p w:rsidR="00EA234D" w:rsidRPr="00E079E8" w:rsidRDefault="00EA234D" w:rsidP="00E079E8">
            <w:r w:rsidRPr="00E079E8">
              <w:t>ПК 3.1-3.7</w:t>
            </w:r>
          </w:p>
          <w:p w:rsidR="00EA234D" w:rsidRPr="00E079E8" w:rsidRDefault="00EA234D" w:rsidP="00E079E8">
            <w:r w:rsidRPr="00E079E8">
              <w:t>ПК 4.1-4.6</w:t>
            </w:r>
          </w:p>
          <w:p w:rsidR="00EA234D" w:rsidRPr="00E079E8" w:rsidRDefault="00EA234D" w:rsidP="00E079E8">
            <w:r w:rsidRPr="00E079E8">
              <w:t>ПК 5.1-5.6</w:t>
            </w:r>
          </w:p>
          <w:p w:rsidR="00EA234D" w:rsidRPr="00E079E8" w:rsidRDefault="00EA234D" w:rsidP="00E079E8">
            <w:r w:rsidRPr="00E079E8">
              <w:t>ПК 6.1-6.4</w:t>
            </w:r>
          </w:p>
          <w:p w:rsidR="00EA234D" w:rsidRPr="00E079E8" w:rsidRDefault="00EA234D" w:rsidP="00E079E8">
            <w:r w:rsidRPr="00E079E8">
              <w:t>ПК 7.1-7.6</w:t>
            </w:r>
          </w:p>
          <w:p w:rsidR="00EA234D" w:rsidRPr="00E079E8" w:rsidRDefault="00EA234D" w:rsidP="00E079E8">
            <w:r w:rsidRPr="00E079E8">
              <w:t>ОК 01</w:t>
            </w:r>
          </w:p>
          <w:p w:rsidR="00EA234D" w:rsidRPr="00E079E8" w:rsidRDefault="00EA234D" w:rsidP="00E079E8">
            <w:r w:rsidRPr="00E079E8">
              <w:t>ОК 02</w:t>
            </w:r>
          </w:p>
          <w:p w:rsidR="00EA234D" w:rsidRPr="00E079E8" w:rsidRDefault="00EA234D" w:rsidP="00E079E8">
            <w:r w:rsidRPr="00E079E8">
              <w:t>ОК 03</w:t>
            </w:r>
          </w:p>
          <w:p w:rsidR="00EA234D" w:rsidRPr="00E079E8" w:rsidRDefault="00EA234D" w:rsidP="00E079E8">
            <w:r w:rsidRPr="00E079E8">
              <w:t>ОК 04</w:t>
            </w:r>
          </w:p>
          <w:p w:rsidR="00EA234D" w:rsidRPr="00E079E8" w:rsidRDefault="00EA234D" w:rsidP="00E079E8">
            <w:r w:rsidRPr="00E079E8">
              <w:t>ОК 05</w:t>
            </w:r>
          </w:p>
          <w:p w:rsidR="00EA234D" w:rsidRPr="00E079E8" w:rsidRDefault="00EA234D" w:rsidP="00E079E8">
            <w:r w:rsidRPr="00E079E8">
              <w:t>ОК 06</w:t>
            </w:r>
          </w:p>
          <w:p w:rsidR="00EA234D" w:rsidRPr="00E079E8" w:rsidRDefault="00EA234D" w:rsidP="00E079E8">
            <w:r w:rsidRPr="00E079E8">
              <w:t>ОК 07</w:t>
            </w:r>
          </w:p>
          <w:p w:rsidR="00EA234D" w:rsidRPr="00E079E8" w:rsidRDefault="00EA234D" w:rsidP="00E079E8">
            <w:r w:rsidRPr="00E079E8">
              <w:t>ОК 09</w:t>
            </w:r>
          </w:p>
          <w:p w:rsidR="00EA234D" w:rsidRPr="00E079E8" w:rsidRDefault="00EA234D" w:rsidP="00E079E8">
            <w:r w:rsidRPr="00E079E8">
              <w:t>ОК 10</w:t>
            </w:r>
          </w:p>
          <w:p w:rsidR="00EA234D" w:rsidRPr="00E079E8" w:rsidRDefault="00EA234D" w:rsidP="00E079E8">
            <w:r w:rsidRPr="00E079E8">
              <w:rPr>
                <w:bCs/>
                <w:iCs/>
                <w:lang w:eastAsia="en-US"/>
              </w:rPr>
              <w:t>ОК 11</w:t>
            </w:r>
          </w:p>
          <w:p w:rsidR="00EA234D" w:rsidRPr="0089164E" w:rsidRDefault="00EA234D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A234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EA234D" w:rsidRDefault="00EA234D" w:rsidP="00F40CB7">
            <w:pPr>
              <w:rPr>
                <w:b/>
                <w:bCs/>
              </w:rPr>
            </w:pPr>
          </w:p>
        </w:tc>
        <w:tc>
          <w:tcPr>
            <w:tcW w:w="8797" w:type="dxa"/>
            <w:gridSpan w:val="2"/>
          </w:tcPr>
          <w:p w:rsidR="00EA234D" w:rsidRPr="003B0491" w:rsidRDefault="00EA234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820A4F">
              <w:rPr>
                <w:b/>
                <w:bCs/>
              </w:rPr>
              <w:t xml:space="preserve">Самостоятельная работа обучающихся </w:t>
            </w:r>
            <w:r w:rsidRPr="00820A4F">
              <w:rPr>
                <w:b/>
              </w:rPr>
              <w:t>(при наличии указывается тематика и содержание домашних заданий)</w:t>
            </w:r>
          </w:p>
        </w:tc>
        <w:tc>
          <w:tcPr>
            <w:tcW w:w="1426" w:type="dxa"/>
          </w:tcPr>
          <w:p w:rsidR="00EA234D" w:rsidRDefault="00EA234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00" w:type="dxa"/>
            <w:vMerge/>
          </w:tcPr>
          <w:p w:rsidR="00EA234D" w:rsidRPr="0089164E" w:rsidRDefault="00EA234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 w:val="restart"/>
          </w:tcPr>
          <w:p w:rsidR="000E2384" w:rsidRDefault="000E2384" w:rsidP="00F40CB7">
            <w:pPr>
              <w:rPr>
                <w:b/>
                <w:bCs/>
              </w:rPr>
            </w:pPr>
            <w:r>
              <w:rPr>
                <w:b/>
                <w:bCs/>
              </w:rPr>
              <w:t>Тема 1.7</w:t>
            </w:r>
          </w:p>
          <w:p w:rsidR="000E2384" w:rsidRPr="00C17653" w:rsidRDefault="000E2384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  <w:r>
              <w:rPr>
                <w:b/>
                <w:bCs/>
                <w:spacing w:val="5"/>
              </w:rPr>
              <w:t>Южноамериканская  кухня</w:t>
            </w:r>
          </w:p>
        </w:tc>
        <w:tc>
          <w:tcPr>
            <w:tcW w:w="8797" w:type="dxa"/>
            <w:gridSpan w:val="2"/>
          </w:tcPr>
          <w:p w:rsidR="000E2384" w:rsidRPr="003B0491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3B0491">
              <w:t>Содержание учебного материала</w:t>
            </w:r>
          </w:p>
        </w:tc>
        <w:tc>
          <w:tcPr>
            <w:tcW w:w="1426" w:type="dxa"/>
          </w:tcPr>
          <w:p w:rsidR="000E2384" w:rsidRPr="0089164E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0" w:type="dxa"/>
            <w:vMerge/>
          </w:tcPr>
          <w:p w:rsidR="000E2384" w:rsidRPr="0089164E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E44A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800"/>
        </w:trPr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E2384" w:rsidRPr="003B0491" w:rsidRDefault="000E2384" w:rsidP="000E238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39</w:t>
            </w:r>
            <w:r w:rsidR="00A95357">
              <w:t>-40</w:t>
            </w:r>
          </w:p>
        </w:tc>
        <w:tc>
          <w:tcPr>
            <w:tcW w:w="8077" w:type="dxa"/>
            <w:tcBorders>
              <w:bottom w:val="single" w:sz="4" w:space="0" w:color="auto"/>
            </w:tcBorders>
          </w:tcPr>
          <w:p w:rsidR="000E2384" w:rsidRDefault="000E2384" w:rsidP="00E44A8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  <w:spacing w:val="5"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  <w:spacing w:val="5"/>
              </w:rPr>
              <w:t xml:space="preserve">Аргентинская  кухня                                                                     </w:t>
            </w:r>
          </w:p>
          <w:p w:rsidR="000E2384" w:rsidRPr="003B0491" w:rsidRDefault="000E2384" w:rsidP="00E44A8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/>
                <w:bCs/>
                <w:spacing w:val="5"/>
              </w:rPr>
              <w:t xml:space="preserve"> </w:t>
            </w:r>
            <w:r>
              <w:rPr>
                <w:bCs/>
              </w:rPr>
              <w:t>Основные особенности. Ассортимент и характеристика блюд аргенти</w:t>
            </w:r>
            <w:r>
              <w:rPr>
                <w:bCs/>
              </w:rPr>
              <w:t>н</w:t>
            </w:r>
            <w:r>
              <w:rPr>
                <w:bCs/>
              </w:rPr>
              <w:t>ской  кухни. Продукты, используемые в  аргентинской  кухне. Технол</w:t>
            </w:r>
            <w:r>
              <w:rPr>
                <w:bCs/>
              </w:rPr>
              <w:t>о</w:t>
            </w:r>
            <w:r>
              <w:rPr>
                <w:bCs/>
              </w:rPr>
              <w:t>гический процесс приготовления блюд аргентинской  кухни: холодные блюда, блюда из круп, первые, вторые блюда (из овощей, рыбы, мяса), сладкие блюда, напитки.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0E2384" w:rsidRPr="0089164E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</w:tcPr>
          <w:p w:rsidR="000E2384" w:rsidRPr="0089164E" w:rsidRDefault="000E23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E44A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99"/>
        </w:trPr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0E2384" w:rsidRDefault="000E2384" w:rsidP="000E238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4</w:t>
            </w:r>
            <w:r w:rsidR="00A95357">
              <w:t>1</w:t>
            </w: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0E2384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  <w:spacing w:val="5"/>
              </w:rPr>
            </w:pPr>
            <w:r>
              <w:rPr>
                <w:b/>
                <w:bCs/>
                <w:spacing w:val="5"/>
              </w:rPr>
              <w:t xml:space="preserve">Бразильская  кухня                                                                      </w:t>
            </w:r>
          </w:p>
          <w:p w:rsidR="000E2384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</w:rPr>
            </w:pPr>
            <w:r>
              <w:rPr>
                <w:bCs/>
              </w:rPr>
              <w:t>Основные особенности. Ассортимент и характеристика блюд  бразил</w:t>
            </w:r>
            <w:r>
              <w:rPr>
                <w:bCs/>
              </w:rPr>
              <w:t>ь</w:t>
            </w:r>
            <w:r>
              <w:rPr>
                <w:bCs/>
              </w:rPr>
              <w:t>ской  кухни. Продукты, используемые в  бразильской  кухне. Технолог</w:t>
            </w:r>
            <w:r>
              <w:rPr>
                <w:bCs/>
              </w:rPr>
              <w:t>и</w:t>
            </w:r>
            <w:r>
              <w:rPr>
                <w:bCs/>
              </w:rPr>
              <w:t>ческий процесс приготовления блюд  бразильской  кухни: холодные блюда, блюда из круп, первые, вторые блюда (из овощей, рыбы, мяса), сладкие блюда, напитки.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0E2384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</w:tcPr>
          <w:p w:rsidR="000E2384" w:rsidRPr="0089164E" w:rsidRDefault="000E23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E44A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99"/>
        </w:trPr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0E2384" w:rsidRDefault="000E2384" w:rsidP="000E238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4</w:t>
            </w:r>
            <w:r w:rsidR="00A95357">
              <w:t>2</w:t>
            </w: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0E2384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  <w:spacing w:val="5"/>
              </w:rPr>
            </w:pPr>
            <w:r w:rsidRPr="00820A4F">
              <w:rPr>
                <w:b/>
                <w:bCs/>
              </w:rPr>
              <w:t xml:space="preserve">Самостоятельная работа обучающихся </w:t>
            </w:r>
            <w:r w:rsidRPr="00820A4F">
              <w:rPr>
                <w:b/>
              </w:rPr>
              <w:t>(при наличии указывается тематика и содержание домашних заданий)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0E2384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</w:tcPr>
          <w:p w:rsidR="000E2384" w:rsidRPr="0089164E" w:rsidRDefault="000E23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11"/>
        </w:trPr>
        <w:tc>
          <w:tcPr>
            <w:tcW w:w="3069" w:type="dxa"/>
            <w:vMerge w:val="restart"/>
          </w:tcPr>
          <w:p w:rsidR="000E2384" w:rsidRDefault="000E2384" w:rsidP="00F40CB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1.8</w:t>
            </w:r>
          </w:p>
          <w:p w:rsidR="000E2384" w:rsidRPr="00C17653" w:rsidRDefault="000E2384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  <w:r>
              <w:rPr>
                <w:b/>
                <w:bCs/>
                <w:spacing w:val="5"/>
              </w:rPr>
              <w:t>Мексиканская  кухня</w:t>
            </w:r>
          </w:p>
        </w:tc>
        <w:tc>
          <w:tcPr>
            <w:tcW w:w="8797" w:type="dxa"/>
            <w:gridSpan w:val="2"/>
            <w:tcBorders>
              <w:bottom w:val="single" w:sz="4" w:space="0" w:color="auto"/>
            </w:tcBorders>
          </w:tcPr>
          <w:p w:rsidR="000E2384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0E2384" w:rsidRPr="0089164E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6</w:t>
            </w:r>
          </w:p>
        </w:tc>
        <w:tc>
          <w:tcPr>
            <w:tcW w:w="1700" w:type="dxa"/>
            <w:vMerge/>
          </w:tcPr>
          <w:p w:rsidR="000E2384" w:rsidRPr="0089164E" w:rsidRDefault="000E23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10"/>
        </w:trPr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84" w:rsidRPr="003B0491" w:rsidRDefault="000E2384" w:rsidP="000E238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43</w:t>
            </w:r>
            <w:r w:rsidR="00A95357">
              <w:t>-44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2384" w:rsidRDefault="000E2384" w:rsidP="000E238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rPr>
                <w:b/>
                <w:bCs/>
              </w:rPr>
            </w:pPr>
            <w:r>
              <w:rPr>
                <w:b/>
                <w:bCs/>
                <w:spacing w:val="5"/>
              </w:rPr>
              <w:t xml:space="preserve">Мексиканская кухня                                                                              </w:t>
            </w:r>
            <w:r>
              <w:rPr>
                <w:bCs/>
              </w:rPr>
              <w:t>Основные особенности. Ассортимент и характеристика блюд мексика</w:t>
            </w:r>
            <w:r>
              <w:rPr>
                <w:bCs/>
              </w:rPr>
              <w:t>н</w:t>
            </w:r>
            <w:r>
              <w:rPr>
                <w:bCs/>
              </w:rPr>
              <w:t>ской кухни. Продукты, используемые в мексиканской кухне. Технолог</w:t>
            </w:r>
            <w:r>
              <w:rPr>
                <w:bCs/>
              </w:rPr>
              <w:t>и</w:t>
            </w:r>
            <w:r>
              <w:rPr>
                <w:bCs/>
              </w:rPr>
              <w:t>ческий процесс приготовления блюд мексиканской кухни: холодные блюда, блюда из круп, первые, вторые блюда (из овощей, рыбы, мяса), сладкие блюда, напитки.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0E2384" w:rsidRPr="0089164E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</w:tcPr>
          <w:p w:rsidR="000E2384" w:rsidRPr="0089164E" w:rsidRDefault="000E23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92"/>
        </w:trPr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2384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0E2384" w:rsidRPr="0089164E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vMerge/>
          </w:tcPr>
          <w:p w:rsidR="000E2384" w:rsidRPr="0089164E" w:rsidRDefault="000E23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32"/>
        </w:trPr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</w:tcBorders>
          </w:tcPr>
          <w:p w:rsidR="000E2384" w:rsidRDefault="00A95357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</w:rPr>
            </w:pPr>
            <w:r>
              <w:rPr>
                <w:bCs/>
              </w:rPr>
              <w:t>45-48</w:t>
            </w:r>
            <w:r w:rsidR="000E2384">
              <w:rPr>
                <w:bCs/>
              </w:rPr>
              <w:t xml:space="preserve"> </w:t>
            </w:r>
            <w:r w:rsidR="000E2384" w:rsidRPr="00276AD4">
              <w:rPr>
                <w:b/>
                <w:bCs/>
              </w:rPr>
              <w:t>Лабораторное занятие №4</w:t>
            </w:r>
            <w:r w:rsidR="000E2384">
              <w:rPr>
                <w:bCs/>
              </w:rPr>
              <w:t xml:space="preserve"> Приготовление блюд аргентинской,  бразил</w:t>
            </w:r>
            <w:r w:rsidR="000E2384">
              <w:rPr>
                <w:bCs/>
              </w:rPr>
              <w:t>ь</w:t>
            </w:r>
            <w:r w:rsidR="000E2384">
              <w:rPr>
                <w:bCs/>
              </w:rPr>
              <w:t>ской,   мексиканской кухни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0E2384" w:rsidRPr="0089164E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  <w:tc>
          <w:tcPr>
            <w:tcW w:w="1700" w:type="dxa"/>
            <w:vMerge/>
          </w:tcPr>
          <w:p w:rsidR="000E2384" w:rsidRPr="0089164E" w:rsidRDefault="000E23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32"/>
        </w:trPr>
        <w:tc>
          <w:tcPr>
            <w:tcW w:w="3069" w:type="dxa"/>
            <w:vMerge/>
          </w:tcPr>
          <w:p w:rsidR="000E2384" w:rsidRPr="00C17653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</w:tcBorders>
          </w:tcPr>
          <w:p w:rsidR="000E2384" w:rsidRDefault="000E23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Cs/>
              </w:rPr>
            </w:pPr>
            <w:r w:rsidRPr="00820A4F">
              <w:rPr>
                <w:b/>
                <w:bCs/>
              </w:rPr>
              <w:t xml:space="preserve">Самостоятельная работа обучающихся </w:t>
            </w:r>
            <w:r w:rsidRPr="00820A4F">
              <w:rPr>
                <w:b/>
              </w:rPr>
              <w:t>(при наличии указывается тематика и содержание домашних заданий)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0E2384" w:rsidRPr="0089164E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-</w:t>
            </w:r>
          </w:p>
        </w:tc>
        <w:tc>
          <w:tcPr>
            <w:tcW w:w="1700" w:type="dxa"/>
            <w:vMerge/>
          </w:tcPr>
          <w:p w:rsidR="000E2384" w:rsidRPr="0089164E" w:rsidRDefault="000E23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22"/>
        </w:trPr>
        <w:tc>
          <w:tcPr>
            <w:tcW w:w="3069" w:type="dxa"/>
            <w:vMerge w:val="restart"/>
          </w:tcPr>
          <w:p w:rsidR="000E2384" w:rsidRDefault="000E2384" w:rsidP="005001A8">
            <w:pPr>
              <w:rPr>
                <w:b/>
                <w:bCs/>
              </w:rPr>
            </w:pPr>
            <w:r>
              <w:rPr>
                <w:b/>
                <w:bCs/>
              </w:rPr>
              <w:t>Тема 1.9</w:t>
            </w:r>
          </w:p>
          <w:p w:rsidR="000E2384" w:rsidRPr="00C17653" w:rsidRDefault="000E2384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  <w:r>
              <w:rPr>
                <w:b/>
                <w:bCs/>
                <w:spacing w:val="5"/>
              </w:rPr>
              <w:t>Японская кухня</w:t>
            </w:r>
          </w:p>
        </w:tc>
        <w:tc>
          <w:tcPr>
            <w:tcW w:w="8797" w:type="dxa"/>
            <w:gridSpan w:val="2"/>
            <w:tcBorders>
              <w:bottom w:val="single" w:sz="4" w:space="0" w:color="auto"/>
            </w:tcBorders>
          </w:tcPr>
          <w:p w:rsidR="000E2384" w:rsidRPr="003B0491" w:rsidRDefault="000E2384" w:rsidP="0089164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Содержание учебного материала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0E2384" w:rsidRPr="0089164E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</w:tcPr>
          <w:p w:rsidR="000E2384" w:rsidRPr="0089164E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66"/>
        </w:trPr>
        <w:tc>
          <w:tcPr>
            <w:tcW w:w="3069" w:type="dxa"/>
            <w:vMerge/>
          </w:tcPr>
          <w:p w:rsidR="000E2384" w:rsidRDefault="000E2384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0E2384" w:rsidRPr="003B0491" w:rsidRDefault="00A95357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49</w:t>
            </w:r>
            <w:r w:rsidR="000E2384">
              <w:t>-</w:t>
            </w:r>
            <w:r>
              <w:t>50</w:t>
            </w: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0E2384" w:rsidRDefault="000E2384" w:rsidP="009052A6">
            <w:pPr>
              <w:rPr>
                <w:b/>
                <w:bCs/>
                <w:spacing w:val="5"/>
              </w:rPr>
            </w:pPr>
            <w:r>
              <w:rPr>
                <w:b/>
                <w:bCs/>
                <w:spacing w:val="5"/>
              </w:rPr>
              <w:t xml:space="preserve">Японская кухня                                                                                             </w:t>
            </w:r>
          </w:p>
          <w:p w:rsidR="000E2384" w:rsidRPr="003B0491" w:rsidRDefault="000E2384" w:rsidP="000E238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</w:pPr>
            <w:r>
              <w:rPr>
                <w:b/>
                <w:bCs/>
                <w:spacing w:val="5"/>
              </w:rPr>
              <w:t xml:space="preserve"> </w:t>
            </w:r>
            <w:r>
              <w:rPr>
                <w:bCs/>
              </w:rPr>
              <w:t>Основные особенности. Ассортимент и характеристика блюд японской кухни. Продукты, используемые в  японской кухне. Технологический процесс приготовления блюд японской кухни: рыбы, припущенной  с морской капустой,  кальмаров фаршированных, мяса криля в соевом с</w:t>
            </w:r>
            <w:r>
              <w:rPr>
                <w:bCs/>
              </w:rPr>
              <w:t>о</w:t>
            </w:r>
            <w:r>
              <w:rPr>
                <w:bCs/>
              </w:rPr>
              <w:t>усе, темпури  (небесное явство).                                                                                                                Значение зеленого чая в рационе японца. Правила чайной церемонии.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E2384" w:rsidRPr="0089164E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</w:tcPr>
          <w:p w:rsidR="000E2384" w:rsidRPr="0089164E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0E2384" w:rsidRPr="00C17653" w:rsidTr="000E23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66"/>
        </w:trPr>
        <w:tc>
          <w:tcPr>
            <w:tcW w:w="3069" w:type="dxa"/>
            <w:vMerge/>
          </w:tcPr>
          <w:p w:rsidR="000E2384" w:rsidRDefault="000E2384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</w:tcBorders>
          </w:tcPr>
          <w:p w:rsidR="000E2384" w:rsidRDefault="000E2384" w:rsidP="009052A6">
            <w:pPr>
              <w:rPr>
                <w:b/>
                <w:bCs/>
                <w:spacing w:val="5"/>
              </w:rPr>
            </w:pPr>
            <w:r w:rsidRPr="00820A4F">
              <w:rPr>
                <w:b/>
                <w:bCs/>
              </w:rPr>
              <w:t xml:space="preserve">Самостоятельная работа обучающихся </w:t>
            </w:r>
            <w:r w:rsidRPr="00820A4F">
              <w:rPr>
                <w:b/>
              </w:rPr>
              <w:t>(при наличии указывается тематика и содержание домашних заданий)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0E2384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0E2384" w:rsidRPr="0089164E" w:rsidRDefault="000E23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33"/>
        </w:trPr>
        <w:tc>
          <w:tcPr>
            <w:tcW w:w="3069" w:type="dxa"/>
            <w:vMerge w:val="restart"/>
          </w:tcPr>
          <w:p w:rsidR="006A48B5" w:rsidRDefault="006A48B5" w:rsidP="000E2384">
            <w:pPr>
              <w:rPr>
                <w:b/>
                <w:bCs/>
              </w:rPr>
            </w:pPr>
            <w:r>
              <w:rPr>
                <w:b/>
                <w:bCs/>
              </w:rPr>
              <w:t>Тема 1.10</w:t>
            </w:r>
          </w:p>
          <w:p w:rsidR="006A48B5" w:rsidRDefault="006A48B5" w:rsidP="000E2384">
            <w:pPr>
              <w:rPr>
                <w:b/>
                <w:bCs/>
              </w:rPr>
            </w:pPr>
            <w:r>
              <w:rPr>
                <w:b/>
                <w:spacing w:val="9"/>
              </w:rPr>
              <w:t>Индийская кухня</w:t>
            </w:r>
          </w:p>
        </w:tc>
        <w:tc>
          <w:tcPr>
            <w:tcW w:w="8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9052A6">
            <w:pPr>
              <w:rPr>
                <w:b/>
                <w:bCs/>
                <w:spacing w:val="5"/>
              </w:rPr>
            </w:pPr>
            <w:r>
              <w:t>Содержание учебного материала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6</w:t>
            </w:r>
          </w:p>
        </w:tc>
        <w:tc>
          <w:tcPr>
            <w:tcW w:w="1700" w:type="dxa"/>
            <w:vMerge w:val="restart"/>
            <w:tcBorders>
              <w:top w:val="nil"/>
            </w:tcBorders>
          </w:tcPr>
          <w:p w:rsidR="006A48B5" w:rsidRPr="00E079E8" w:rsidRDefault="006A48B5" w:rsidP="00E079E8">
            <w:r w:rsidRPr="00E079E8">
              <w:t>ПК 1.1-1.4</w:t>
            </w:r>
          </w:p>
          <w:p w:rsidR="006A48B5" w:rsidRPr="00E079E8" w:rsidRDefault="006A48B5" w:rsidP="00E079E8">
            <w:r w:rsidRPr="00E079E8">
              <w:t>ПК 2.1-2.8</w:t>
            </w:r>
          </w:p>
          <w:p w:rsidR="006A48B5" w:rsidRPr="00E079E8" w:rsidRDefault="006A48B5" w:rsidP="00E079E8">
            <w:r w:rsidRPr="00E079E8">
              <w:t>ПК 3.1-3.7</w:t>
            </w:r>
          </w:p>
          <w:p w:rsidR="006A48B5" w:rsidRPr="00E079E8" w:rsidRDefault="006A48B5" w:rsidP="00E079E8">
            <w:r w:rsidRPr="00E079E8">
              <w:t>ПК 4.1-4.6</w:t>
            </w:r>
          </w:p>
          <w:p w:rsidR="006A48B5" w:rsidRPr="00E079E8" w:rsidRDefault="006A48B5" w:rsidP="00E079E8">
            <w:r w:rsidRPr="00E079E8">
              <w:t>ПК 5.1-5.6</w:t>
            </w:r>
          </w:p>
          <w:p w:rsidR="006A48B5" w:rsidRPr="00E079E8" w:rsidRDefault="006A48B5" w:rsidP="00E079E8">
            <w:r w:rsidRPr="00E079E8">
              <w:t>ПК 6.1-6.4</w:t>
            </w:r>
          </w:p>
          <w:p w:rsidR="006A48B5" w:rsidRPr="00E079E8" w:rsidRDefault="006A48B5" w:rsidP="00E079E8">
            <w:r w:rsidRPr="00E079E8">
              <w:t>ПК 7.1-7.6</w:t>
            </w:r>
          </w:p>
          <w:p w:rsidR="006A48B5" w:rsidRPr="00E079E8" w:rsidRDefault="006A48B5" w:rsidP="00E079E8">
            <w:r w:rsidRPr="00E079E8">
              <w:t>ОК 01</w:t>
            </w:r>
          </w:p>
          <w:p w:rsidR="006A48B5" w:rsidRPr="00E079E8" w:rsidRDefault="006A48B5" w:rsidP="00E079E8">
            <w:r w:rsidRPr="00E079E8">
              <w:lastRenderedPageBreak/>
              <w:t>ОК 02</w:t>
            </w:r>
          </w:p>
          <w:p w:rsidR="006A48B5" w:rsidRPr="00E079E8" w:rsidRDefault="006A48B5" w:rsidP="00E079E8">
            <w:r w:rsidRPr="00E079E8">
              <w:t>ОК 03</w:t>
            </w:r>
          </w:p>
          <w:p w:rsidR="006A48B5" w:rsidRPr="00E079E8" w:rsidRDefault="006A48B5" w:rsidP="00E079E8">
            <w:r w:rsidRPr="00E079E8">
              <w:t>ОК 04</w:t>
            </w:r>
          </w:p>
          <w:p w:rsidR="006A48B5" w:rsidRPr="00E079E8" w:rsidRDefault="006A48B5" w:rsidP="00E079E8">
            <w:r w:rsidRPr="00E079E8">
              <w:t>ОК 05</w:t>
            </w:r>
          </w:p>
          <w:p w:rsidR="006A48B5" w:rsidRPr="00E079E8" w:rsidRDefault="006A48B5" w:rsidP="00E079E8">
            <w:r w:rsidRPr="00E079E8">
              <w:t>ОК 06</w:t>
            </w:r>
          </w:p>
          <w:p w:rsidR="006A48B5" w:rsidRPr="00E079E8" w:rsidRDefault="006A48B5" w:rsidP="00E079E8">
            <w:r w:rsidRPr="00E079E8">
              <w:t>ОК 07</w:t>
            </w:r>
          </w:p>
          <w:p w:rsidR="006A48B5" w:rsidRPr="00E079E8" w:rsidRDefault="006A48B5" w:rsidP="00E079E8">
            <w:r w:rsidRPr="00E079E8">
              <w:t>ОК 09</w:t>
            </w:r>
          </w:p>
          <w:p w:rsidR="006A48B5" w:rsidRPr="00E079E8" w:rsidRDefault="006A48B5" w:rsidP="00E079E8">
            <w:r w:rsidRPr="00E079E8">
              <w:t>ОК 10</w:t>
            </w:r>
          </w:p>
          <w:p w:rsidR="006A48B5" w:rsidRPr="00E079E8" w:rsidRDefault="006A48B5" w:rsidP="00E079E8">
            <w:r w:rsidRPr="00E079E8">
              <w:rPr>
                <w:bCs/>
                <w:iCs/>
                <w:lang w:eastAsia="en-US"/>
              </w:rPr>
              <w:t>ОК 11</w:t>
            </w:r>
          </w:p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77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3B0491" w:rsidRDefault="006A48B5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5</w:t>
            </w:r>
            <w:r w:rsidR="00A95357">
              <w:t>1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9052A6">
            <w:pPr>
              <w:rPr>
                <w:b/>
                <w:spacing w:val="9"/>
              </w:rPr>
            </w:pPr>
            <w:r>
              <w:rPr>
                <w:b/>
                <w:spacing w:val="9"/>
              </w:rPr>
              <w:t xml:space="preserve">Индийская кухня                                                                                    </w:t>
            </w:r>
          </w:p>
          <w:p w:rsidR="006A48B5" w:rsidRDefault="006A48B5" w:rsidP="009052A6">
            <w:pPr>
              <w:rPr>
                <w:b/>
                <w:bCs/>
                <w:spacing w:val="5"/>
              </w:rPr>
            </w:pPr>
            <w:r>
              <w:rPr>
                <w:bCs/>
              </w:rPr>
              <w:t>Основные особенности. Ассортимент и характеристика блюд индийской кухни. Продукты, используемые в  индийской кухне. Технологический процесс приготовления блюд индийской кухни:  рис по- индийски; первых блюд:  суп-пюре  по- индийски, суп кари; пудинги, халвы.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66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</w:tcBorders>
          </w:tcPr>
          <w:p w:rsidR="006A48B5" w:rsidRDefault="006A48B5" w:rsidP="009052A6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66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</w:tcBorders>
          </w:tcPr>
          <w:p w:rsidR="006A48B5" w:rsidRDefault="00A95357" w:rsidP="009052A6">
            <w:pPr>
              <w:rPr>
                <w:b/>
                <w:bCs/>
                <w:spacing w:val="5"/>
              </w:rPr>
            </w:pPr>
            <w:r>
              <w:rPr>
                <w:b/>
                <w:bCs/>
              </w:rPr>
              <w:t>52-55</w:t>
            </w:r>
            <w:r w:rsidR="006A48B5">
              <w:rPr>
                <w:b/>
                <w:bCs/>
              </w:rPr>
              <w:t xml:space="preserve"> Лабораторное занятие №5 </w:t>
            </w:r>
            <w:r w:rsidR="006A48B5">
              <w:rPr>
                <w:bCs/>
              </w:rPr>
              <w:t>Приготовление блюд японской, индийской ку</w:t>
            </w:r>
            <w:r w:rsidR="006A48B5">
              <w:rPr>
                <w:bCs/>
              </w:rPr>
              <w:t>х</w:t>
            </w:r>
            <w:r w:rsidR="006A48B5">
              <w:rPr>
                <w:bCs/>
              </w:rPr>
              <w:lastRenderedPageBreak/>
              <w:t>ни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66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</w:tcBorders>
          </w:tcPr>
          <w:p w:rsidR="006A48B5" w:rsidRDefault="00A95357" w:rsidP="009052A6">
            <w:pPr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  <w:r w:rsidR="006A48B5">
              <w:rPr>
                <w:b/>
                <w:bCs/>
              </w:rPr>
              <w:t xml:space="preserve">      </w:t>
            </w:r>
            <w:r w:rsidR="006A48B5" w:rsidRPr="00820A4F">
              <w:rPr>
                <w:b/>
                <w:bCs/>
              </w:rPr>
              <w:t xml:space="preserve">Самостоятельная работа обучающихся </w:t>
            </w:r>
            <w:r w:rsidR="006A48B5" w:rsidRPr="00820A4F">
              <w:rPr>
                <w:b/>
              </w:rPr>
              <w:t>(при наличии указывается тем</w:t>
            </w:r>
            <w:r w:rsidR="006A48B5" w:rsidRPr="00820A4F">
              <w:rPr>
                <w:b/>
              </w:rPr>
              <w:t>а</w:t>
            </w:r>
            <w:r w:rsidR="006A48B5" w:rsidRPr="00820A4F">
              <w:rPr>
                <w:b/>
              </w:rPr>
              <w:t>тика и содержание домашних заданий)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50"/>
        </w:trPr>
        <w:tc>
          <w:tcPr>
            <w:tcW w:w="3069" w:type="dxa"/>
            <w:vMerge w:val="restart"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1.11</w:t>
            </w:r>
          </w:p>
          <w:p w:rsidR="006A48B5" w:rsidRDefault="006A48B5" w:rsidP="009052A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pacing w:val="5"/>
              </w:rPr>
              <w:t>Кухни народов  СССР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</w:tcPr>
          <w:p w:rsidR="006A48B5" w:rsidRPr="003B0491" w:rsidRDefault="00A95357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57</w:t>
            </w:r>
            <w:r w:rsidR="006A48B5">
              <w:t>-5</w:t>
            </w:r>
            <w:r>
              <w:t>8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156192">
            <w:pPr>
              <w:rPr>
                <w:b/>
                <w:bCs/>
                <w:spacing w:val="5"/>
              </w:rPr>
            </w:pPr>
            <w:r>
              <w:t>Содержание учебного материала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26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119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6A48B5" w:rsidRPr="003B0491" w:rsidRDefault="006A48B5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1561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Русская кухня                                                                                                        </w:t>
            </w:r>
          </w:p>
          <w:p w:rsidR="006A48B5" w:rsidRDefault="006A48B5" w:rsidP="00156192">
            <w:pPr>
              <w:rPr>
                <w:b/>
                <w:bCs/>
              </w:rPr>
            </w:pPr>
            <w:r>
              <w:rPr>
                <w:b/>
                <w:bCs/>
              </w:rPr>
              <w:t>О</w:t>
            </w:r>
            <w:r>
              <w:rPr>
                <w:bCs/>
              </w:rPr>
              <w:t>сновные особенности. Ассортимент и характеристика блюд русской ку</w:t>
            </w:r>
            <w:r>
              <w:rPr>
                <w:bCs/>
              </w:rPr>
              <w:t>х</w:t>
            </w:r>
            <w:r>
              <w:rPr>
                <w:bCs/>
              </w:rPr>
              <w:t>ни. Продукты, используемые в  русской кухне. Технологический процесс приготовления блюд русской кухни:  тюри, уха, блины, курник.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43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A95357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59-60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156192">
            <w:pPr>
              <w:rPr>
                <w:b/>
              </w:rPr>
            </w:pPr>
            <w:r>
              <w:rPr>
                <w:b/>
              </w:rPr>
              <w:t xml:space="preserve">Украинская кухня                                                                                               </w:t>
            </w:r>
          </w:p>
          <w:p w:rsidR="006A48B5" w:rsidRDefault="006A48B5" w:rsidP="00156192">
            <w:pPr>
              <w:rPr>
                <w:b/>
                <w:bCs/>
                <w:spacing w:val="5"/>
              </w:rPr>
            </w:pPr>
            <w:r>
              <w:rPr>
                <w:bCs/>
              </w:rPr>
              <w:t>Основные особенности. Ассортимент и характеристика блюд украинской кухни. Продукты, используемые в  украинской кухне. Технологический процесс приготовления блюд украинской кухни: кулеш, курица, тушенная с галушками, толченка, гречаники, узвар из сушеных фруктов.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81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A95357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61-62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156192">
            <w:pPr>
              <w:rPr>
                <w:b/>
              </w:rPr>
            </w:pPr>
            <w:r>
              <w:rPr>
                <w:b/>
              </w:rPr>
              <w:t xml:space="preserve">Белорусская кухня                                                                                             </w:t>
            </w:r>
          </w:p>
          <w:p w:rsidR="006A48B5" w:rsidRDefault="006A48B5" w:rsidP="00156192">
            <w:pPr>
              <w:rPr>
                <w:b/>
                <w:bCs/>
                <w:spacing w:val="5"/>
              </w:rPr>
            </w:pPr>
            <w:r>
              <w:rPr>
                <w:bCs/>
              </w:rPr>
              <w:t>Основные особенности. Ассортимент и характеристика блюд белорусской кухни. Продукты, используемые в  белорусской кухне. Технологический процесс приготовления блюд японской кухни: холодник,  рыбные галки, драники.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99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6</w:t>
            </w:r>
            <w:r w:rsidR="00A95357">
              <w:t>3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156192">
            <w:pPr>
              <w:jc w:val="both"/>
              <w:rPr>
                <w:b/>
              </w:rPr>
            </w:pPr>
            <w:r>
              <w:rPr>
                <w:b/>
                <w:spacing w:val="7"/>
              </w:rPr>
              <w:t xml:space="preserve">Татарская </w:t>
            </w:r>
            <w:r>
              <w:rPr>
                <w:b/>
              </w:rPr>
              <w:t xml:space="preserve">кухня                                                                                                 </w:t>
            </w:r>
          </w:p>
          <w:p w:rsidR="006A48B5" w:rsidRDefault="006A48B5" w:rsidP="00156192">
            <w:pPr>
              <w:rPr>
                <w:b/>
                <w:bCs/>
                <w:spacing w:val="5"/>
              </w:rPr>
            </w:pPr>
            <w:r>
              <w:rPr>
                <w:bCs/>
              </w:rPr>
              <w:t>Основные особенности. Ассортимент и характеристика блюд татарской кухни. Продукты, используемые в  татарской кухне. Технологический пр</w:t>
            </w:r>
            <w:r>
              <w:rPr>
                <w:bCs/>
              </w:rPr>
              <w:t>о</w:t>
            </w:r>
            <w:r>
              <w:rPr>
                <w:bCs/>
              </w:rPr>
              <w:t>цесс приготовления блюд татарской кухни: чак-чак, манты, беляши.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88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6</w:t>
            </w:r>
            <w:r w:rsidR="00A95357">
              <w:t>4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156192">
            <w:pPr>
              <w:jc w:val="both"/>
              <w:rPr>
                <w:b/>
              </w:rPr>
            </w:pPr>
            <w:r>
              <w:rPr>
                <w:b/>
                <w:spacing w:val="7"/>
              </w:rPr>
              <w:t>Казахская</w:t>
            </w:r>
            <w:r>
              <w:rPr>
                <w:b/>
              </w:rPr>
              <w:t xml:space="preserve"> кухня                                                                                                 </w:t>
            </w:r>
          </w:p>
          <w:p w:rsidR="006A48B5" w:rsidRDefault="006A48B5" w:rsidP="00156192">
            <w:pPr>
              <w:rPr>
                <w:b/>
                <w:bCs/>
                <w:spacing w:val="5"/>
              </w:rPr>
            </w:pPr>
            <w:r>
              <w:rPr>
                <w:bCs/>
              </w:rPr>
              <w:t>Основные особенности. Ассортимент и характеристика блюд казахской кухни. Продукты, используемые в  казахской кухне. Технологический пр</w:t>
            </w:r>
            <w:r>
              <w:rPr>
                <w:bCs/>
              </w:rPr>
              <w:t>о</w:t>
            </w:r>
            <w:r>
              <w:rPr>
                <w:bCs/>
              </w:rPr>
              <w:t>цесс приготовления блюд казахской кухни: суп «Аши-сорпа», бешбармак, казахская лепешка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  <w:p w:rsidR="006A48B5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  <w:p w:rsidR="006A48B5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  <w:p w:rsidR="006A48B5" w:rsidRPr="0089164E" w:rsidRDefault="006A48B5" w:rsidP="00E079E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6A48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380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6A48B5" w:rsidRDefault="006A48B5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6</w:t>
            </w:r>
            <w:r w:rsidR="00A95357">
              <w:t>5</w:t>
            </w: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6A48B5" w:rsidRDefault="006A48B5" w:rsidP="00156192">
            <w:pPr>
              <w:rPr>
                <w:b/>
                <w:bCs/>
                <w:spacing w:val="5"/>
              </w:rPr>
            </w:pPr>
            <w:r>
              <w:rPr>
                <w:b/>
                <w:spacing w:val="7"/>
              </w:rPr>
              <w:t xml:space="preserve">Мордовская </w:t>
            </w:r>
            <w:r>
              <w:rPr>
                <w:b/>
              </w:rPr>
              <w:t xml:space="preserve">кухня                                                                                              </w:t>
            </w:r>
          </w:p>
          <w:p w:rsidR="006A48B5" w:rsidRDefault="006A48B5" w:rsidP="00156192">
            <w:pPr>
              <w:rPr>
                <w:b/>
                <w:bCs/>
                <w:spacing w:val="5"/>
              </w:rPr>
            </w:pPr>
            <w:r>
              <w:rPr>
                <w:bCs/>
              </w:rPr>
              <w:t>Основные особенности. Ассортимент и характеристика блюд мордовской кухни. Продукты, используемые в  мордовской кухне. Технологический процесс приготовления блюд мордовской кухни: баланда-суп, шонгарям, пельняни</w:t>
            </w:r>
            <w:r>
              <w:rPr>
                <w:bCs/>
                <w:color w:val="FF0000"/>
              </w:rPr>
              <w:t>.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6A48B5" w:rsidRPr="0089164E" w:rsidRDefault="006A48B5" w:rsidP="00E079E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7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</w:tcPr>
          <w:p w:rsidR="006A48B5" w:rsidRDefault="00A95357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66-67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9052A6">
            <w:pPr>
              <w:rPr>
                <w:b/>
                <w:bCs/>
                <w:spacing w:val="5"/>
              </w:rPr>
            </w:pPr>
            <w:r>
              <w:rPr>
                <w:b/>
                <w:spacing w:val="7"/>
              </w:rPr>
              <w:t xml:space="preserve">Закавказские кухни (грузинская, армянская, азербайджанская)       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E079E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982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6A48B5" w:rsidRDefault="006A48B5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9052A6">
            <w:pPr>
              <w:rPr>
                <w:b/>
                <w:spacing w:val="7"/>
              </w:rPr>
            </w:pPr>
            <w:r>
              <w:rPr>
                <w:bCs/>
              </w:rPr>
              <w:t>Основные особенности. Ассортимент и характеристика блюд закавказской кухни. Продукты, используемые в  закавказской кухне. Технологический процесс приготовления блюд закавказской кухни: суп-харчо, куриный суп «Тархана», блюда из сыра, суп «Пити», кебаб, щербет.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E079E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88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A95357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68-69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9052A6">
            <w:pPr>
              <w:rPr>
                <w:b/>
                <w:bCs/>
                <w:spacing w:val="5"/>
              </w:rPr>
            </w:pPr>
            <w:r>
              <w:rPr>
                <w:b/>
                <w:spacing w:val="7"/>
              </w:rPr>
              <w:t xml:space="preserve">Среднеазиатская кухня (узбекская, таджикская, туркменская)           </w:t>
            </w:r>
            <w:r>
              <w:rPr>
                <w:bCs/>
              </w:rPr>
              <w:t>Основные особенности. Ассортимент и характеристика блюд среднеазиа</w:t>
            </w:r>
            <w:r>
              <w:rPr>
                <w:bCs/>
              </w:rPr>
              <w:t>т</w:t>
            </w:r>
            <w:r>
              <w:rPr>
                <w:bCs/>
              </w:rPr>
              <w:t>ской кухни. Продукты, используемые в  среднеазиатской кухне. Технолог</w:t>
            </w:r>
            <w:r>
              <w:rPr>
                <w:bCs/>
              </w:rPr>
              <w:t>и</w:t>
            </w:r>
            <w:r>
              <w:rPr>
                <w:bCs/>
              </w:rPr>
              <w:t>ческий процесс приготовления блюд среднеазиатской кухни: шурпа, плов, самса, суп нутовый,  пашмак, шорба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E079E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55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A95357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70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9052A6">
            <w:pPr>
              <w:rPr>
                <w:b/>
                <w:bCs/>
                <w:spacing w:val="5"/>
              </w:rPr>
            </w:pPr>
            <w:r>
              <w:rPr>
                <w:b/>
                <w:spacing w:val="7"/>
              </w:rPr>
              <w:t xml:space="preserve">Еврейская </w:t>
            </w:r>
            <w:r>
              <w:rPr>
                <w:b/>
              </w:rPr>
              <w:t xml:space="preserve">кухня                                                                                                 </w:t>
            </w:r>
            <w:r>
              <w:rPr>
                <w:bCs/>
              </w:rPr>
              <w:t>Основные особенности. Ассортимент и характеристика блюд еврейской кухни. Продукты, используемые в  еврейской кухне. Технологический пр</w:t>
            </w:r>
            <w:r>
              <w:rPr>
                <w:bCs/>
              </w:rPr>
              <w:t>о</w:t>
            </w:r>
            <w:r>
              <w:rPr>
                <w:bCs/>
              </w:rPr>
              <w:t>цесс приготовления блюд еврейской кухни: форшмак, щука фарширова</w:t>
            </w:r>
            <w:r>
              <w:rPr>
                <w:bCs/>
              </w:rPr>
              <w:t>н</w:t>
            </w:r>
            <w:r>
              <w:rPr>
                <w:bCs/>
              </w:rPr>
              <w:t>ная, цимес-кнейлах.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33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9052A6">
            <w:pPr>
              <w:rPr>
                <w:b/>
                <w:bCs/>
                <w:spacing w:val="5"/>
              </w:rPr>
            </w:pPr>
            <w:r>
              <w:rPr>
                <w:b/>
                <w:bCs/>
              </w:rPr>
              <w:t>Лабораторные и практические занятия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587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A95357" w:rsidP="009052A6">
            <w:pPr>
              <w:rPr>
                <w:b/>
                <w:bCs/>
              </w:rPr>
            </w:pPr>
            <w:r>
              <w:rPr>
                <w:bCs/>
              </w:rPr>
              <w:t>71-74</w:t>
            </w:r>
            <w:r w:rsidR="006A48B5" w:rsidRPr="00C57A97">
              <w:rPr>
                <w:b/>
                <w:bCs/>
              </w:rPr>
              <w:t>Практическое занятие №4</w:t>
            </w:r>
            <w:r w:rsidR="006A48B5">
              <w:rPr>
                <w:bCs/>
              </w:rPr>
              <w:t xml:space="preserve"> Составление технологических карт по пригото</w:t>
            </w:r>
            <w:r w:rsidR="006A48B5">
              <w:rPr>
                <w:bCs/>
              </w:rPr>
              <w:t>в</w:t>
            </w:r>
            <w:r w:rsidR="006A48B5">
              <w:rPr>
                <w:bCs/>
              </w:rPr>
              <w:t>лению блюд грузинской, армянской, еврейской, узбекской кухни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610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A95357" w:rsidP="009052A6">
            <w:pPr>
              <w:rPr>
                <w:b/>
                <w:bCs/>
              </w:rPr>
            </w:pPr>
            <w:r>
              <w:rPr>
                <w:bCs/>
              </w:rPr>
              <w:t>75-78</w:t>
            </w:r>
            <w:r w:rsidR="006A48B5">
              <w:rPr>
                <w:bCs/>
              </w:rPr>
              <w:t xml:space="preserve"> </w:t>
            </w:r>
            <w:r w:rsidR="006A48B5" w:rsidRPr="00C57A97">
              <w:rPr>
                <w:b/>
                <w:bCs/>
              </w:rPr>
              <w:t>Лабораторное занятие №6</w:t>
            </w:r>
            <w:r w:rsidR="006A48B5">
              <w:rPr>
                <w:bCs/>
              </w:rPr>
              <w:t xml:space="preserve"> Приготовление блюд русской украинской, бел</w:t>
            </w:r>
            <w:r w:rsidR="006A48B5">
              <w:rPr>
                <w:bCs/>
              </w:rPr>
              <w:t>о</w:t>
            </w:r>
            <w:r w:rsidR="006A48B5">
              <w:rPr>
                <w:bCs/>
              </w:rPr>
              <w:t>русской кухни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532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</w:tcBorders>
          </w:tcPr>
          <w:p w:rsidR="006A48B5" w:rsidRDefault="00A95357" w:rsidP="001C0A94">
            <w:pPr>
              <w:rPr>
                <w:b/>
                <w:bCs/>
              </w:rPr>
            </w:pPr>
            <w:r>
              <w:rPr>
                <w:bCs/>
              </w:rPr>
              <w:t>79-82</w:t>
            </w:r>
            <w:r w:rsidR="006A48B5">
              <w:rPr>
                <w:bCs/>
              </w:rPr>
              <w:t xml:space="preserve"> </w:t>
            </w:r>
            <w:r w:rsidR="006A48B5" w:rsidRPr="00C57A97">
              <w:rPr>
                <w:b/>
                <w:bCs/>
              </w:rPr>
              <w:t>Лабораторное занятие №7</w:t>
            </w:r>
            <w:r w:rsidR="006A48B5">
              <w:rPr>
                <w:bCs/>
              </w:rPr>
              <w:t xml:space="preserve"> Приготовление блюд закавказской, среднеазиа</w:t>
            </w:r>
            <w:r w:rsidR="006A48B5">
              <w:rPr>
                <w:bCs/>
              </w:rPr>
              <w:t>т</w:t>
            </w:r>
            <w:r w:rsidR="006A48B5">
              <w:rPr>
                <w:bCs/>
              </w:rPr>
              <w:t>ской кухни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532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</w:tcBorders>
          </w:tcPr>
          <w:p w:rsidR="006A48B5" w:rsidRDefault="006A48B5" w:rsidP="001C0A94">
            <w:pPr>
              <w:rPr>
                <w:bCs/>
              </w:rPr>
            </w:pPr>
            <w:r w:rsidRPr="00820A4F">
              <w:rPr>
                <w:b/>
                <w:bCs/>
              </w:rPr>
              <w:t xml:space="preserve">Самостоятельная работа обучающихся </w:t>
            </w:r>
            <w:r w:rsidRPr="00820A4F">
              <w:rPr>
                <w:b/>
              </w:rPr>
              <w:t>(при наличии указывается тематика и содержание домашних заданий)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6A48B5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-</w:t>
            </w:r>
          </w:p>
        </w:tc>
        <w:tc>
          <w:tcPr>
            <w:tcW w:w="1700" w:type="dxa"/>
            <w:tcBorders>
              <w:top w:val="nil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33"/>
        </w:trPr>
        <w:tc>
          <w:tcPr>
            <w:tcW w:w="3069" w:type="dxa"/>
            <w:vMerge w:val="restart"/>
          </w:tcPr>
          <w:p w:rsidR="006A48B5" w:rsidRDefault="006A48B5" w:rsidP="00156192">
            <w:pPr>
              <w:rPr>
                <w:b/>
                <w:bCs/>
              </w:rPr>
            </w:pPr>
            <w:r>
              <w:rPr>
                <w:b/>
                <w:bCs/>
              </w:rPr>
              <w:t>Тема 1.12 Скандинавская кухня</w:t>
            </w:r>
          </w:p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3B0491" w:rsidRDefault="006A48B5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9052A6">
            <w:pPr>
              <w:rPr>
                <w:b/>
                <w:bCs/>
                <w:spacing w:val="5"/>
              </w:rPr>
            </w:pPr>
            <w:r>
              <w:t>Содержание учебного материала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</w:tcBorders>
          </w:tcPr>
          <w:p w:rsidR="006A48B5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10</w:t>
            </w:r>
          </w:p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6A48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282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3B0491" w:rsidRDefault="00A95357" w:rsidP="007B2F9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83</w:t>
            </w:r>
            <w:r w:rsidR="006A48B5">
              <w:t>-8</w:t>
            </w:r>
            <w:r>
              <w:t>4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1561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Шведская кухня                                                                                       </w:t>
            </w:r>
          </w:p>
          <w:p w:rsidR="006A48B5" w:rsidRDefault="006A48B5" w:rsidP="00156192">
            <w:pPr>
              <w:rPr>
                <w:b/>
                <w:bCs/>
                <w:spacing w:val="5"/>
              </w:rPr>
            </w:pPr>
            <w:r>
              <w:rPr>
                <w:bCs/>
              </w:rPr>
              <w:t>Основные особенности. Ассортимент и характеристика блюд кухни Дании, Швеции. Продукты, используемые в  скандинавской    кухне: холодные блюда, блюда из круп, первые, вторые блюда (из овощей, рыбы, мяса), сладкие блюда, напитки.</w:t>
            </w:r>
          </w:p>
        </w:tc>
        <w:tc>
          <w:tcPr>
            <w:tcW w:w="1426" w:type="dxa"/>
            <w:vMerge/>
            <w:tcBorders>
              <w:bottom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  <w:tc>
          <w:tcPr>
            <w:tcW w:w="1700" w:type="dxa"/>
            <w:vMerge/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6A48B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51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A95357" w:rsidP="007B2F9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85-86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9F618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Норвежская кухня                                                                                       </w:t>
            </w:r>
          </w:p>
          <w:p w:rsidR="006A48B5" w:rsidRDefault="006A48B5" w:rsidP="009F6187">
            <w:pPr>
              <w:rPr>
                <w:b/>
                <w:bCs/>
              </w:rPr>
            </w:pPr>
            <w:r>
              <w:rPr>
                <w:bCs/>
              </w:rPr>
              <w:t>Основные особенности. Ассортимент и характеристика блюд кухни Норв</w:t>
            </w:r>
            <w:r>
              <w:rPr>
                <w:bCs/>
              </w:rPr>
              <w:t>е</w:t>
            </w:r>
            <w:r>
              <w:rPr>
                <w:bCs/>
              </w:rPr>
              <w:t>гии, Финляндии. Продукты, используемые в  скандинавской    кухне: х</w:t>
            </w:r>
            <w:r>
              <w:rPr>
                <w:bCs/>
              </w:rPr>
              <w:t>о</w:t>
            </w:r>
            <w:r>
              <w:rPr>
                <w:bCs/>
              </w:rPr>
              <w:t>лодные блюда, блюда из круп, первые, вторые блюда (из овощей, рыбы, м</w:t>
            </w:r>
            <w:r>
              <w:rPr>
                <w:bCs/>
              </w:rPr>
              <w:t>я</w:t>
            </w:r>
            <w:r>
              <w:rPr>
                <w:bCs/>
              </w:rPr>
              <w:lastRenderedPageBreak/>
              <w:t>са), сладкие блюда, напитки.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lastRenderedPageBreak/>
              <w:t>2</w:t>
            </w:r>
          </w:p>
        </w:tc>
        <w:tc>
          <w:tcPr>
            <w:tcW w:w="1700" w:type="dxa"/>
            <w:vMerge/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7B2F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61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48B5" w:rsidRDefault="006A48B5" w:rsidP="00156192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и практические занятия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  <w:tc>
          <w:tcPr>
            <w:tcW w:w="1700" w:type="dxa"/>
            <w:vMerge/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7B2F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645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right w:val="nil"/>
            </w:tcBorders>
          </w:tcPr>
          <w:p w:rsidR="006A48B5" w:rsidRDefault="00A95357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87</w:t>
            </w:r>
            <w:r w:rsidR="006A48B5">
              <w:t>-9</w:t>
            </w:r>
            <w:r w:rsidR="001A1C59">
              <w:t>0</w:t>
            </w:r>
          </w:p>
        </w:tc>
        <w:tc>
          <w:tcPr>
            <w:tcW w:w="8077" w:type="dxa"/>
            <w:tcBorders>
              <w:top w:val="single" w:sz="4" w:space="0" w:color="auto"/>
              <w:left w:val="nil"/>
            </w:tcBorders>
          </w:tcPr>
          <w:p w:rsidR="006A48B5" w:rsidRDefault="006A48B5" w:rsidP="001561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Лабораторное занятие №8 </w:t>
            </w:r>
            <w:r>
              <w:rPr>
                <w:bCs/>
              </w:rPr>
              <w:t>Приготовление блюд шведской, норвежской кухни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vMerge/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A48B5" w:rsidRPr="00C17653" w:rsidTr="007B2F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645"/>
        </w:trPr>
        <w:tc>
          <w:tcPr>
            <w:tcW w:w="3069" w:type="dxa"/>
            <w:vMerge/>
          </w:tcPr>
          <w:p w:rsidR="006A48B5" w:rsidRDefault="006A48B5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right w:val="nil"/>
            </w:tcBorders>
          </w:tcPr>
          <w:p w:rsidR="006A48B5" w:rsidRDefault="006A48B5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</w:p>
        </w:tc>
        <w:tc>
          <w:tcPr>
            <w:tcW w:w="8077" w:type="dxa"/>
            <w:tcBorders>
              <w:top w:val="single" w:sz="4" w:space="0" w:color="auto"/>
              <w:left w:val="nil"/>
            </w:tcBorders>
          </w:tcPr>
          <w:p w:rsidR="006A48B5" w:rsidRDefault="006B3487" w:rsidP="00156192">
            <w:pPr>
              <w:rPr>
                <w:b/>
                <w:bCs/>
              </w:rPr>
            </w:pPr>
            <w:r w:rsidRPr="00820A4F">
              <w:rPr>
                <w:b/>
                <w:bCs/>
              </w:rPr>
              <w:t xml:space="preserve">Самостоятельная работа обучающихся </w:t>
            </w:r>
            <w:r w:rsidRPr="00820A4F">
              <w:rPr>
                <w:b/>
              </w:rPr>
              <w:t>(при наличии указывается т</w:t>
            </w:r>
            <w:r w:rsidRPr="00820A4F">
              <w:rPr>
                <w:b/>
              </w:rPr>
              <w:t>е</w:t>
            </w:r>
            <w:r w:rsidRPr="00820A4F">
              <w:rPr>
                <w:b/>
              </w:rPr>
              <w:t>матика и содержание домашних заданий)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6A48B5" w:rsidRDefault="006B348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6A48B5" w:rsidRPr="0089164E" w:rsidRDefault="006A48B5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21"/>
        </w:trPr>
        <w:tc>
          <w:tcPr>
            <w:tcW w:w="11866" w:type="dxa"/>
            <w:gridSpan w:val="3"/>
          </w:tcPr>
          <w:p w:rsidR="00E079E8" w:rsidRPr="003B0491" w:rsidRDefault="006B3487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/>
                <w:bCs/>
              </w:rPr>
              <w:t>Повторение и обобщение по курсу</w:t>
            </w:r>
          </w:p>
        </w:tc>
        <w:tc>
          <w:tcPr>
            <w:tcW w:w="1426" w:type="dxa"/>
          </w:tcPr>
          <w:p w:rsidR="00E079E8" w:rsidRPr="00E80BC6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0" w:type="dxa"/>
            <w:vMerge w:val="restart"/>
            <w:tcBorders>
              <w:top w:val="nil"/>
            </w:tcBorders>
          </w:tcPr>
          <w:p w:rsidR="00E079E8" w:rsidRPr="00E80BC6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21"/>
        </w:trPr>
        <w:tc>
          <w:tcPr>
            <w:tcW w:w="11866" w:type="dxa"/>
            <w:gridSpan w:val="3"/>
          </w:tcPr>
          <w:p w:rsidR="00E079E8" w:rsidRPr="003B0491" w:rsidRDefault="00E079E8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291D89">
              <w:rPr>
                <w:b/>
              </w:rPr>
              <w:t xml:space="preserve">Итого </w:t>
            </w:r>
          </w:p>
        </w:tc>
        <w:tc>
          <w:tcPr>
            <w:tcW w:w="1426" w:type="dxa"/>
          </w:tcPr>
          <w:p w:rsidR="00E079E8" w:rsidRPr="00E80BC6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E80BC6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</w:tbl>
    <w:p w:rsidR="00156192" w:rsidRDefault="00156192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</w:pPr>
    </w:p>
    <w:p w:rsidR="002367FB" w:rsidRDefault="002367FB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sectPr w:rsidR="002367FB" w:rsidSect="00595CA6">
          <w:footerReference w:type="even" r:id="rId8"/>
          <w:footerReference w:type="default" r:id="rId9"/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7D2F80" w:rsidRPr="00FE3E33" w:rsidRDefault="003B0491" w:rsidP="002664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>
        <w:rPr>
          <w:b/>
        </w:rPr>
        <w:lastRenderedPageBreak/>
        <w:t>5</w:t>
      </w:r>
      <w:r w:rsidR="001F52CD" w:rsidRPr="000B5296">
        <w:rPr>
          <w:b/>
        </w:rPr>
        <w:t xml:space="preserve">. УСЛОВИЯ РЕАЛИЗАЦИИ </w:t>
      </w:r>
      <w:r w:rsidR="002664B1">
        <w:rPr>
          <w:b/>
        </w:rPr>
        <w:t xml:space="preserve">ПРОГРАММЫ </w:t>
      </w:r>
      <w:r w:rsidR="001F52CD" w:rsidRPr="000B5296">
        <w:rPr>
          <w:b/>
        </w:rPr>
        <w:t>УЧЕБНОЙ ДИСЦИПЛИНЫ</w:t>
      </w:r>
    </w:p>
    <w:p w:rsidR="0014702F" w:rsidRPr="000B5296" w:rsidRDefault="0014702F" w:rsidP="00B11A3F">
      <w:pPr>
        <w:spacing w:line="276" w:lineRule="auto"/>
        <w:jc w:val="both"/>
      </w:pPr>
    </w:p>
    <w:p w:rsidR="001F52CD" w:rsidRPr="000B5296" w:rsidRDefault="003B0491" w:rsidP="00B11A3F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5</w:t>
      </w:r>
      <w:r w:rsidR="001F52CD" w:rsidRPr="000B5296">
        <w:rPr>
          <w:b/>
        </w:rPr>
        <w:t>.1 Требования к минимальному материально-техническому обеспечению</w:t>
      </w:r>
    </w:p>
    <w:p w:rsidR="003B0491" w:rsidRDefault="003B0491" w:rsidP="003B0491">
      <w:pPr>
        <w:suppressAutoHyphens/>
        <w:ind w:firstLine="709"/>
        <w:jc w:val="both"/>
        <w:rPr>
          <w:bCs/>
        </w:rPr>
      </w:pPr>
      <w:r>
        <w:rPr>
          <w:bCs/>
        </w:rPr>
        <w:t>Для реализации программы учебной дисциплины  предусмотрены следующие специальные помещения:</w:t>
      </w:r>
    </w:p>
    <w:p w:rsidR="003C378F" w:rsidRDefault="003B0491" w:rsidP="003C378F">
      <w:pPr>
        <w:rPr>
          <w:bCs/>
        </w:rPr>
      </w:pPr>
      <w:r>
        <w:rPr>
          <w:bCs/>
        </w:rPr>
        <w:t>Кабинет «</w:t>
      </w:r>
      <w:r w:rsidR="003C378F">
        <w:t>Технология кулинарного производства»</w:t>
      </w:r>
      <w:r>
        <w:t>, оснащенный о</w:t>
      </w:r>
      <w:r>
        <w:rPr>
          <w:bCs/>
        </w:rPr>
        <w:t xml:space="preserve">борудованием: </w:t>
      </w:r>
    </w:p>
    <w:p w:rsidR="003C378F" w:rsidRDefault="003B0491" w:rsidP="003C378F">
      <w:pPr>
        <w:rPr>
          <w:bCs/>
        </w:rPr>
      </w:pPr>
      <w:r>
        <w:rPr>
          <w:bCs/>
        </w:rPr>
        <w:t>доской учебной, рабочим местом преподавателя, столами, стульями (по числу обучающи</w:t>
      </w:r>
      <w:r>
        <w:rPr>
          <w:bCs/>
        </w:rPr>
        <w:t>х</w:t>
      </w:r>
      <w:r>
        <w:rPr>
          <w:bCs/>
        </w:rPr>
        <w:t xml:space="preserve">ся), шкафами для хранения муляжей (инвентаря), раздаточного дидактического материала и др.; </w:t>
      </w:r>
    </w:p>
    <w:p w:rsidR="003B0491" w:rsidRDefault="003B0491" w:rsidP="003C378F">
      <w:r>
        <w:rPr>
          <w:bCs/>
        </w:rPr>
        <w:t xml:space="preserve">техническими средствами </w:t>
      </w:r>
      <w:r>
        <w:t>компьютером, средствами аудиовизуализации, мультимедийным проектором; наглядными пособиями (натуральными образцами продуктов, муляжами, плак</w:t>
      </w:r>
      <w:r>
        <w:t>а</w:t>
      </w:r>
      <w:r>
        <w:t xml:space="preserve">тами, </w:t>
      </w:r>
      <w:r>
        <w:rPr>
          <w:lang w:val="en-US"/>
        </w:rPr>
        <w:t>DVD</w:t>
      </w:r>
      <w:r>
        <w:t xml:space="preserve"> фильмами, мультимедийными пособиями).</w:t>
      </w:r>
    </w:p>
    <w:p w:rsidR="002664B1" w:rsidRDefault="002664B1" w:rsidP="003B049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B0491" w:rsidRDefault="003B0491" w:rsidP="003B049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 xml:space="preserve">5.2 </w:t>
      </w:r>
      <w:r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3B0491" w:rsidRDefault="003B0491" w:rsidP="003B0491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имеет  п</w:t>
      </w:r>
      <w:r w:rsidR="003C378F">
        <w:t>ечатные и</w:t>
      </w:r>
      <w:r>
        <w:t xml:space="preserve"> электронные образовательные и информационные ресурсы, рекомендуемых для использования в образовательном процессе </w:t>
      </w:r>
    </w:p>
    <w:p w:rsidR="00E877E1" w:rsidRPr="0013620F" w:rsidRDefault="00E877E1" w:rsidP="00D52E65">
      <w:pPr>
        <w:pStyle w:val="af3"/>
        <w:tabs>
          <w:tab w:val="left" w:pos="1276"/>
        </w:tabs>
        <w:rPr>
          <w:b/>
          <w:bCs/>
          <w:szCs w:val="24"/>
        </w:rPr>
      </w:pPr>
      <w:r w:rsidRPr="0013620F">
        <w:rPr>
          <w:b/>
          <w:bCs/>
          <w:szCs w:val="24"/>
        </w:rPr>
        <w:t>Печатные издания:</w:t>
      </w:r>
    </w:p>
    <w:p w:rsidR="003C378F" w:rsidRDefault="003C378F" w:rsidP="003C378F">
      <w:pPr>
        <w:rPr>
          <w:i/>
        </w:rPr>
      </w:pPr>
      <w:r>
        <w:rPr>
          <w:i/>
        </w:rPr>
        <w:t>Справочники и нормативные документы:</w:t>
      </w:r>
    </w:p>
    <w:p w:rsidR="003C378F" w:rsidRDefault="003C378F" w:rsidP="001D011B">
      <w:pPr>
        <w:numPr>
          <w:ilvl w:val="0"/>
          <w:numId w:val="2"/>
        </w:numPr>
        <w:tabs>
          <w:tab w:val="left" w:pos="780"/>
        </w:tabs>
        <w:spacing w:line="0" w:lineRule="atLeast"/>
        <w:ind w:left="780" w:hanging="353"/>
        <w:jc w:val="both"/>
      </w:pPr>
      <w:r>
        <w:t>ФЗ « О качестве и безопасности пищевых продуктов», ФЗ-29 от 02.01.2000</w:t>
      </w:r>
    </w:p>
    <w:p w:rsidR="003C378F" w:rsidRDefault="003C378F" w:rsidP="003C378F">
      <w:pPr>
        <w:spacing w:line="22" w:lineRule="exact"/>
      </w:pPr>
    </w:p>
    <w:p w:rsidR="003C378F" w:rsidRDefault="003C378F" w:rsidP="001D011B">
      <w:pPr>
        <w:numPr>
          <w:ilvl w:val="0"/>
          <w:numId w:val="2"/>
        </w:numPr>
        <w:tabs>
          <w:tab w:val="left" w:pos="780"/>
        </w:tabs>
        <w:spacing w:line="230" w:lineRule="auto"/>
        <w:ind w:left="780" w:right="20" w:hanging="353"/>
        <w:jc w:val="both"/>
      </w:pPr>
      <w:r>
        <w:t>Правила оказания услуг общественного питания (Постановление Правительства РФ от 15.08.1997 № 1036 с изменениями и дополнениями от 21.06.2001 № 389)</w:t>
      </w:r>
    </w:p>
    <w:p w:rsidR="003C378F" w:rsidRDefault="003C378F" w:rsidP="003C378F">
      <w:pPr>
        <w:spacing w:line="1" w:lineRule="exact"/>
      </w:pPr>
    </w:p>
    <w:p w:rsidR="003C378F" w:rsidRDefault="003C378F" w:rsidP="001D011B">
      <w:pPr>
        <w:numPr>
          <w:ilvl w:val="0"/>
          <w:numId w:val="2"/>
        </w:numPr>
        <w:tabs>
          <w:tab w:val="left" w:pos="780"/>
        </w:tabs>
        <w:spacing w:line="235" w:lineRule="auto"/>
        <w:ind w:left="780" w:hanging="353"/>
        <w:jc w:val="both"/>
      </w:pPr>
      <w:r>
        <w:t>Таможенный кодекс РФ</w:t>
      </w:r>
    </w:p>
    <w:p w:rsidR="003C378F" w:rsidRDefault="003C378F" w:rsidP="003C378F">
      <w:pPr>
        <w:spacing w:line="23" w:lineRule="exact"/>
      </w:pPr>
    </w:p>
    <w:p w:rsidR="003C378F" w:rsidRDefault="003C378F" w:rsidP="001D011B">
      <w:pPr>
        <w:numPr>
          <w:ilvl w:val="0"/>
          <w:numId w:val="2"/>
        </w:numPr>
        <w:tabs>
          <w:tab w:val="left" w:pos="780"/>
        </w:tabs>
        <w:spacing w:line="220" w:lineRule="auto"/>
        <w:ind w:left="780" w:hanging="353"/>
        <w:jc w:val="both"/>
      </w:pPr>
      <w:r>
        <w:t>ФЗ РФ « О защите прав потребителей»</w:t>
      </w:r>
    </w:p>
    <w:p w:rsidR="003C378F" w:rsidRDefault="003C378F" w:rsidP="003C378F">
      <w:pPr>
        <w:spacing w:line="20" w:lineRule="exact"/>
      </w:pPr>
    </w:p>
    <w:p w:rsidR="003C378F" w:rsidRDefault="003C378F" w:rsidP="001D011B">
      <w:pPr>
        <w:numPr>
          <w:ilvl w:val="0"/>
          <w:numId w:val="2"/>
        </w:numPr>
        <w:tabs>
          <w:tab w:val="left" w:pos="780"/>
        </w:tabs>
        <w:spacing w:line="230" w:lineRule="auto"/>
        <w:ind w:left="780" w:right="20" w:hanging="353"/>
        <w:jc w:val="both"/>
      </w:pPr>
      <w:r>
        <w:t>ГОСТ Р 50763-95. Общественное питание. Кулинарная продукция, реализуемая нас</w:t>
      </w:r>
      <w:r>
        <w:t>е</w:t>
      </w:r>
      <w:r>
        <w:t>лению;</w:t>
      </w:r>
    </w:p>
    <w:p w:rsidR="003C378F" w:rsidRDefault="003C378F" w:rsidP="001D011B">
      <w:pPr>
        <w:numPr>
          <w:ilvl w:val="0"/>
          <w:numId w:val="2"/>
        </w:numPr>
        <w:tabs>
          <w:tab w:val="left" w:pos="780"/>
        </w:tabs>
        <w:spacing w:line="0" w:lineRule="atLeast"/>
        <w:ind w:left="780" w:hanging="353"/>
        <w:jc w:val="both"/>
      </w:pPr>
      <w:r>
        <w:t>ГОСТ Р 50647-94 « Общественное питание. Термины и определения»</w:t>
      </w:r>
    </w:p>
    <w:p w:rsidR="003C378F" w:rsidRDefault="003C378F" w:rsidP="003C378F">
      <w:pPr>
        <w:spacing w:line="19" w:lineRule="exact"/>
      </w:pPr>
    </w:p>
    <w:p w:rsidR="003C378F" w:rsidRDefault="003C378F" w:rsidP="001D011B">
      <w:pPr>
        <w:numPr>
          <w:ilvl w:val="0"/>
          <w:numId w:val="2"/>
        </w:numPr>
        <w:tabs>
          <w:tab w:val="left" w:pos="780"/>
        </w:tabs>
        <w:spacing w:line="228" w:lineRule="auto"/>
        <w:ind w:left="780" w:right="20" w:hanging="353"/>
        <w:jc w:val="both"/>
      </w:pPr>
      <w:r>
        <w:t>ГОСТ Р 50763-95 « Общественное питание. Кулинарная продукция, реализуемая н</w:t>
      </w:r>
      <w:r>
        <w:t>а</w:t>
      </w:r>
      <w:r>
        <w:t>селению. Общие технические условия».</w:t>
      </w:r>
    </w:p>
    <w:p w:rsidR="003C378F" w:rsidRDefault="003C378F" w:rsidP="003C378F">
      <w:pPr>
        <w:spacing w:line="1" w:lineRule="exact"/>
      </w:pPr>
    </w:p>
    <w:p w:rsidR="003C378F" w:rsidRDefault="003C378F" w:rsidP="001D011B">
      <w:pPr>
        <w:numPr>
          <w:ilvl w:val="0"/>
          <w:numId w:val="2"/>
        </w:numPr>
        <w:tabs>
          <w:tab w:val="left" w:pos="780"/>
        </w:tabs>
        <w:spacing w:line="0" w:lineRule="atLeast"/>
        <w:ind w:left="780" w:hanging="353"/>
        <w:jc w:val="both"/>
      </w:pPr>
      <w:r>
        <w:t>ГОСТ Р 50762-95 « Общественное питание. Классификация предприятий»</w:t>
      </w:r>
    </w:p>
    <w:p w:rsidR="003C378F" w:rsidRDefault="003C378F" w:rsidP="003C378F">
      <w:pPr>
        <w:spacing w:line="22" w:lineRule="exact"/>
      </w:pPr>
    </w:p>
    <w:p w:rsidR="003C378F" w:rsidRDefault="003C378F" w:rsidP="001D011B">
      <w:pPr>
        <w:numPr>
          <w:ilvl w:val="0"/>
          <w:numId w:val="2"/>
        </w:numPr>
        <w:tabs>
          <w:tab w:val="left" w:pos="780"/>
        </w:tabs>
        <w:spacing w:line="230" w:lineRule="auto"/>
        <w:ind w:left="780" w:hanging="353"/>
        <w:jc w:val="both"/>
      </w:pPr>
      <w:r>
        <w:t>ГОСТ Р 28-1-95 « Общественное питание. Требование к производственному персон</w:t>
      </w:r>
      <w:r>
        <w:t>а</w:t>
      </w:r>
      <w:r>
        <w:t>лу»</w:t>
      </w:r>
    </w:p>
    <w:p w:rsidR="003C378F" w:rsidRDefault="003C378F" w:rsidP="001D011B">
      <w:pPr>
        <w:numPr>
          <w:ilvl w:val="0"/>
          <w:numId w:val="2"/>
        </w:numPr>
        <w:tabs>
          <w:tab w:val="left" w:pos="780"/>
        </w:tabs>
        <w:spacing w:line="0" w:lineRule="atLeast"/>
        <w:ind w:left="780" w:hanging="353"/>
        <w:jc w:val="both"/>
      </w:pPr>
      <w:r>
        <w:t>СанПин 2.3.2. 1078-01. Гигиенические требования к качеству и безопасности пищ</w:t>
      </w:r>
      <w:r>
        <w:t>е</w:t>
      </w:r>
      <w:r>
        <w:t>вых продуктов;</w:t>
      </w:r>
    </w:p>
    <w:p w:rsidR="003C378F" w:rsidRDefault="003C378F" w:rsidP="001D011B">
      <w:pPr>
        <w:numPr>
          <w:ilvl w:val="0"/>
          <w:numId w:val="2"/>
        </w:numPr>
        <w:tabs>
          <w:tab w:val="left" w:pos="780"/>
        </w:tabs>
        <w:spacing w:line="0" w:lineRule="atLeast"/>
        <w:ind w:left="780" w:right="20" w:hanging="353"/>
        <w:jc w:val="both"/>
      </w:pPr>
      <w:r>
        <w:t>СанПин 4.2-123-4116-86. Условия и сроки хранения особо скоропортящихся проду</w:t>
      </w:r>
      <w:r>
        <w:t>к</w:t>
      </w:r>
      <w:r>
        <w:t>тов.</w:t>
      </w:r>
    </w:p>
    <w:p w:rsidR="003C378F" w:rsidRDefault="003C378F" w:rsidP="001D011B">
      <w:pPr>
        <w:numPr>
          <w:ilvl w:val="0"/>
          <w:numId w:val="2"/>
        </w:numPr>
        <w:tabs>
          <w:tab w:val="left" w:pos="780"/>
        </w:tabs>
        <w:spacing w:line="0" w:lineRule="atLeast"/>
        <w:ind w:left="780" w:hanging="353"/>
        <w:jc w:val="both"/>
      </w:pPr>
      <w:r>
        <w:t>СанПин 2.3.6. 1078-01 Гигиенические требования к безопасности и пищевой ценн</w:t>
      </w:r>
      <w:r>
        <w:t>о</w:t>
      </w:r>
      <w:r>
        <w:t>сти пищевых продуктов.</w:t>
      </w:r>
    </w:p>
    <w:p w:rsidR="003C378F" w:rsidRDefault="003C378F" w:rsidP="001D011B">
      <w:pPr>
        <w:numPr>
          <w:ilvl w:val="0"/>
          <w:numId w:val="2"/>
        </w:numPr>
        <w:tabs>
          <w:tab w:val="left" w:pos="780"/>
        </w:tabs>
        <w:spacing w:line="237" w:lineRule="auto"/>
        <w:ind w:left="780" w:hanging="353"/>
        <w:jc w:val="both"/>
      </w:pPr>
      <w: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</w:t>
      </w:r>
      <w:r>
        <w:t>о</w:t>
      </w:r>
      <w:r>
        <w:t>дуктов и продовольственного сырья.</w:t>
      </w:r>
    </w:p>
    <w:p w:rsidR="003C378F" w:rsidRDefault="003C378F" w:rsidP="003C378F">
      <w:pPr>
        <w:spacing w:line="1" w:lineRule="exact"/>
      </w:pPr>
    </w:p>
    <w:p w:rsidR="003C378F" w:rsidRDefault="003C378F" w:rsidP="001D011B">
      <w:pPr>
        <w:numPr>
          <w:ilvl w:val="0"/>
          <w:numId w:val="2"/>
        </w:numPr>
        <w:tabs>
          <w:tab w:val="left" w:pos="780"/>
        </w:tabs>
        <w:spacing w:line="237" w:lineRule="auto"/>
        <w:ind w:left="780" w:hanging="353"/>
        <w:jc w:val="both"/>
      </w:pPr>
      <w:r>
        <w:t>СанПин 2.3.2.1324-03 Гигиенические требования к срокам годности и условиям хр</w:t>
      </w:r>
      <w:r>
        <w:t>а</w:t>
      </w:r>
      <w:r>
        <w:t>нения пищевых продуктов</w:t>
      </w:r>
    </w:p>
    <w:p w:rsidR="003C378F" w:rsidRDefault="003C378F" w:rsidP="001D011B">
      <w:pPr>
        <w:numPr>
          <w:ilvl w:val="0"/>
          <w:numId w:val="3"/>
        </w:numPr>
        <w:tabs>
          <w:tab w:val="left" w:pos="780"/>
        </w:tabs>
        <w:spacing w:line="232" w:lineRule="auto"/>
        <w:ind w:left="780" w:hanging="353"/>
        <w:jc w:val="both"/>
      </w:pPr>
      <w:r>
        <w:t>Сборник рецептур блюд и кулинарных изделий для предприятий общественного п</w:t>
      </w:r>
      <w:r>
        <w:t>и</w:t>
      </w:r>
      <w:r>
        <w:t>тания М.: Хлебпродинформ, 1994, 996 (сборник технических нормативов);</w:t>
      </w:r>
    </w:p>
    <w:p w:rsidR="003C378F" w:rsidRDefault="003C378F" w:rsidP="003C378F">
      <w:pPr>
        <w:spacing w:line="11" w:lineRule="exact"/>
      </w:pPr>
    </w:p>
    <w:p w:rsidR="003C378F" w:rsidRDefault="003C378F" w:rsidP="001D011B">
      <w:pPr>
        <w:numPr>
          <w:ilvl w:val="0"/>
          <w:numId w:val="3"/>
        </w:numPr>
        <w:tabs>
          <w:tab w:val="left" w:pos="780"/>
        </w:tabs>
        <w:spacing w:line="242" w:lineRule="auto"/>
        <w:ind w:left="780" w:hanging="353"/>
        <w:jc w:val="both"/>
      </w:pPr>
      <w:r>
        <w:t>Сборник рецептур блюд и кулинарных изделий для предприятий общественного п</w:t>
      </w:r>
      <w:r>
        <w:t>и</w:t>
      </w:r>
      <w:r>
        <w:t>тания. Сборник технологических нормативов.- М.: Хлебпродинформ,1996, 1997</w:t>
      </w:r>
    </w:p>
    <w:p w:rsidR="003C378F" w:rsidRDefault="003C378F" w:rsidP="001D011B">
      <w:pPr>
        <w:numPr>
          <w:ilvl w:val="0"/>
          <w:numId w:val="3"/>
        </w:numPr>
        <w:tabs>
          <w:tab w:val="left" w:pos="780"/>
        </w:tabs>
        <w:spacing w:line="218" w:lineRule="auto"/>
        <w:ind w:left="780" w:hanging="353"/>
        <w:jc w:val="both"/>
      </w:pPr>
      <w:r>
        <w:t>Сборник рецептур национальных блюд и кулинарных изделий.</w:t>
      </w:r>
    </w:p>
    <w:p w:rsidR="003C378F" w:rsidRDefault="003C378F" w:rsidP="003C378F">
      <w:pPr>
        <w:spacing w:line="22" w:lineRule="exact"/>
      </w:pPr>
    </w:p>
    <w:p w:rsidR="003C378F" w:rsidRDefault="003C378F" w:rsidP="001D011B">
      <w:pPr>
        <w:numPr>
          <w:ilvl w:val="0"/>
          <w:numId w:val="3"/>
        </w:numPr>
        <w:tabs>
          <w:tab w:val="left" w:pos="780"/>
        </w:tabs>
        <w:spacing w:line="220" w:lineRule="auto"/>
        <w:ind w:left="780" w:hanging="353"/>
        <w:jc w:val="both"/>
      </w:pPr>
      <w:r>
        <w:t>Сборник технических нормативов. М.: Хлебпродинфор, 2001</w:t>
      </w:r>
    </w:p>
    <w:p w:rsidR="003C378F" w:rsidRDefault="003C378F" w:rsidP="003C378F">
      <w:pPr>
        <w:spacing w:line="20" w:lineRule="exact"/>
      </w:pPr>
    </w:p>
    <w:p w:rsidR="003C378F" w:rsidRDefault="003C378F" w:rsidP="001D011B">
      <w:pPr>
        <w:numPr>
          <w:ilvl w:val="0"/>
          <w:numId w:val="3"/>
        </w:numPr>
        <w:tabs>
          <w:tab w:val="left" w:pos="780"/>
        </w:tabs>
        <w:spacing w:line="232" w:lineRule="auto"/>
        <w:ind w:left="780" w:hanging="353"/>
        <w:jc w:val="both"/>
      </w:pPr>
      <w:r>
        <w:lastRenderedPageBreak/>
        <w:t>Сборник технологических нормативов по производству мучных кондитерских и б</w:t>
      </w:r>
      <w:r>
        <w:t>у</w:t>
      </w:r>
      <w:r>
        <w:t>лочных изделий. Сборник рецептур.- М.: « Легкая промышленность и бытовое о</w:t>
      </w:r>
      <w:r>
        <w:t>б</w:t>
      </w:r>
      <w:r>
        <w:t>служивание», 2006</w:t>
      </w:r>
    </w:p>
    <w:p w:rsidR="003C378F" w:rsidRDefault="003C378F" w:rsidP="003C378F">
      <w:pPr>
        <w:spacing w:line="16" w:lineRule="exact"/>
      </w:pPr>
    </w:p>
    <w:p w:rsidR="003C378F" w:rsidRDefault="003C378F" w:rsidP="001D011B">
      <w:pPr>
        <w:numPr>
          <w:ilvl w:val="0"/>
          <w:numId w:val="3"/>
        </w:numPr>
        <w:tabs>
          <w:tab w:val="left" w:pos="780"/>
        </w:tabs>
        <w:spacing w:line="242" w:lineRule="auto"/>
        <w:ind w:left="780" w:hanging="353"/>
        <w:jc w:val="both"/>
      </w:pPr>
      <w:r>
        <w:t>Сборник рецептур на торты, пирожные, кексы, рулеты, печенье, пряники, коврижки и сдобные булочные изделия. – М.: Хлебпродинформ,2006</w:t>
      </w:r>
    </w:p>
    <w:p w:rsidR="003C378F" w:rsidRDefault="003C378F" w:rsidP="001D011B">
      <w:pPr>
        <w:numPr>
          <w:ilvl w:val="0"/>
          <w:numId w:val="3"/>
        </w:numPr>
        <w:tabs>
          <w:tab w:val="left" w:pos="780"/>
        </w:tabs>
        <w:spacing w:line="228" w:lineRule="auto"/>
        <w:ind w:left="780" w:hanging="353"/>
        <w:jc w:val="both"/>
      </w:pPr>
      <w:r>
        <w:t>Сборник рецептур блюд и кулинарных изделий диетического питания. Сборник те</w:t>
      </w:r>
      <w:r>
        <w:t>х</w:t>
      </w:r>
      <w:r>
        <w:t>нических нормативов. – М.: Хлебпродинформ,2006</w:t>
      </w:r>
    </w:p>
    <w:p w:rsidR="003C378F" w:rsidRDefault="003C378F" w:rsidP="003C378F">
      <w:pPr>
        <w:spacing w:line="1" w:lineRule="exact"/>
      </w:pPr>
    </w:p>
    <w:p w:rsidR="003C378F" w:rsidRDefault="003C378F" w:rsidP="001D011B">
      <w:pPr>
        <w:numPr>
          <w:ilvl w:val="0"/>
          <w:numId w:val="3"/>
        </w:numPr>
        <w:tabs>
          <w:tab w:val="left" w:pos="780"/>
        </w:tabs>
        <w:spacing w:line="0" w:lineRule="atLeast"/>
        <w:ind w:left="780" w:hanging="353"/>
        <w:jc w:val="both"/>
      </w:pPr>
      <w:r>
        <w:t>Справочник кондитера. Общественное питание. - М.: Издательский дом « Эконом</w:t>
      </w:r>
      <w:r>
        <w:t>и</w:t>
      </w:r>
      <w:r>
        <w:t>ческие новости», 2003</w:t>
      </w:r>
    </w:p>
    <w:p w:rsidR="003C378F" w:rsidRDefault="003C378F" w:rsidP="001D011B">
      <w:pPr>
        <w:numPr>
          <w:ilvl w:val="0"/>
          <w:numId w:val="3"/>
        </w:numPr>
        <w:tabs>
          <w:tab w:val="left" w:pos="780"/>
        </w:tabs>
        <w:spacing w:line="0" w:lineRule="atLeast"/>
        <w:ind w:left="780" w:hanging="353"/>
        <w:jc w:val="both"/>
      </w:pPr>
      <w:r>
        <w:t>Справочник технолога общественного питания.-</w:t>
      </w:r>
      <w:r w:rsidR="005001A8">
        <w:t xml:space="preserve"> </w:t>
      </w:r>
      <w:r>
        <w:t>М.: Колос, 2008</w:t>
      </w:r>
    </w:p>
    <w:p w:rsidR="002664B1" w:rsidRDefault="002664B1" w:rsidP="003C378F">
      <w:pPr>
        <w:spacing w:line="0" w:lineRule="atLeast"/>
        <w:ind w:left="720"/>
        <w:rPr>
          <w:i/>
        </w:rPr>
      </w:pPr>
    </w:p>
    <w:p w:rsidR="003C378F" w:rsidRDefault="003C378F" w:rsidP="003C378F">
      <w:pPr>
        <w:spacing w:line="0" w:lineRule="atLeast"/>
        <w:ind w:left="720"/>
        <w:rPr>
          <w:i/>
        </w:rPr>
      </w:pPr>
      <w:r>
        <w:rPr>
          <w:i/>
        </w:rPr>
        <w:t>Основные источники:</w:t>
      </w:r>
    </w:p>
    <w:p w:rsidR="003C378F" w:rsidRDefault="003C378F" w:rsidP="003C378F">
      <w:pPr>
        <w:spacing w:line="2" w:lineRule="exact"/>
      </w:pPr>
    </w:p>
    <w:p w:rsidR="003C378F" w:rsidRDefault="003C378F" w:rsidP="001D011B">
      <w:pPr>
        <w:numPr>
          <w:ilvl w:val="0"/>
          <w:numId w:val="4"/>
        </w:numPr>
        <w:tabs>
          <w:tab w:val="left" w:pos="360"/>
        </w:tabs>
        <w:spacing w:line="0" w:lineRule="atLeast"/>
        <w:ind w:left="360" w:hanging="360"/>
        <w:jc w:val="both"/>
      </w:pPr>
      <w:r>
        <w:rPr>
          <w:b/>
        </w:rPr>
        <w:t>Архипов, В. В., Иванникова, Е. И.</w:t>
      </w:r>
    </w:p>
    <w:p w:rsidR="003C378F" w:rsidRDefault="003C378F" w:rsidP="003C378F">
      <w:pPr>
        <w:spacing w:line="19" w:lineRule="exact"/>
      </w:pPr>
    </w:p>
    <w:p w:rsidR="003C378F" w:rsidRDefault="003C378F" w:rsidP="003C378F">
      <w:pPr>
        <w:spacing w:line="237" w:lineRule="auto"/>
        <w:ind w:left="360" w:right="120"/>
        <w:jc w:val="both"/>
      </w:pPr>
      <w:r>
        <w:t>Гостинично</w:t>
      </w:r>
      <w:r w:rsidR="005001A8">
        <w:t xml:space="preserve"> </w:t>
      </w:r>
      <w:r>
        <w:t>-</w:t>
      </w:r>
      <w:r w:rsidR="005001A8">
        <w:t xml:space="preserve"> </w:t>
      </w:r>
      <w:r>
        <w:t>ресторанный сервис: Особенности культуры и традиций питания народов мира. Курс лекций: Учебное пособие. – К.: Аттика, 2014. – 216 с. Гриф: Минобрнауки РФ.</w:t>
      </w:r>
    </w:p>
    <w:p w:rsidR="003C378F" w:rsidRDefault="003C378F" w:rsidP="003C378F">
      <w:pPr>
        <w:spacing w:line="3" w:lineRule="exact"/>
      </w:pPr>
    </w:p>
    <w:p w:rsidR="003C378F" w:rsidRDefault="003C378F" w:rsidP="001D011B">
      <w:pPr>
        <w:numPr>
          <w:ilvl w:val="0"/>
          <w:numId w:val="4"/>
        </w:numPr>
        <w:tabs>
          <w:tab w:val="left" w:pos="360"/>
        </w:tabs>
        <w:spacing w:line="220" w:lineRule="auto"/>
        <w:ind w:left="360" w:hanging="360"/>
        <w:jc w:val="both"/>
      </w:pPr>
      <w:r>
        <w:rPr>
          <w:b/>
        </w:rPr>
        <w:t>Бутейкис Н.Г., Жукова А.А.</w:t>
      </w:r>
    </w:p>
    <w:p w:rsidR="003C378F" w:rsidRDefault="003C378F" w:rsidP="003C378F">
      <w:pPr>
        <w:spacing w:line="21" w:lineRule="exact"/>
      </w:pPr>
    </w:p>
    <w:p w:rsidR="003C378F" w:rsidRDefault="003C378F" w:rsidP="003C378F">
      <w:pPr>
        <w:spacing w:line="247" w:lineRule="auto"/>
        <w:ind w:left="360" w:right="340"/>
        <w:jc w:val="both"/>
      </w:pPr>
      <w:r>
        <w:t>Технология приготовления мучных кондитерских изделий: учебник / Н.Г. Бутейкис, А.А. Жукова, М: Издательский центр «Академия», 2014– 300с. Гриф: Минобрнауки</w:t>
      </w:r>
    </w:p>
    <w:p w:rsidR="003C378F" w:rsidRDefault="003C378F" w:rsidP="003C378F">
      <w:pPr>
        <w:spacing w:line="220" w:lineRule="auto"/>
        <w:ind w:left="360"/>
        <w:jc w:val="both"/>
      </w:pPr>
      <w:r>
        <w:t>РФ</w:t>
      </w:r>
    </w:p>
    <w:p w:rsidR="003C378F" w:rsidRDefault="003C378F" w:rsidP="003C378F">
      <w:pPr>
        <w:spacing w:line="1" w:lineRule="exact"/>
      </w:pPr>
    </w:p>
    <w:p w:rsidR="003C378F" w:rsidRDefault="003C378F" w:rsidP="001D011B">
      <w:pPr>
        <w:numPr>
          <w:ilvl w:val="0"/>
          <w:numId w:val="4"/>
        </w:numPr>
        <w:tabs>
          <w:tab w:val="left" w:pos="360"/>
        </w:tabs>
        <w:spacing w:line="0" w:lineRule="atLeast"/>
        <w:ind w:left="360" w:hanging="360"/>
        <w:jc w:val="both"/>
      </w:pPr>
      <w:r>
        <w:rPr>
          <w:b/>
        </w:rPr>
        <w:t>Ковалев, Н.И. Куткина, М.Н., Кравцова, В.А.</w:t>
      </w:r>
    </w:p>
    <w:p w:rsidR="003C378F" w:rsidRDefault="003C378F" w:rsidP="003C378F">
      <w:pPr>
        <w:spacing w:line="22" w:lineRule="exact"/>
      </w:pPr>
    </w:p>
    <w:p w:rsidR="003C378F" w:rsidRDefault="003C378F" w:rsidP="003C378F">
      <w:pPr>
        <w:spacing w:line="237" w:lineRule="auto"/>
        <w:ind w:left="360"/>
        <w:jc w:val="both"/>
      </w:pPr>
      <w:r>
        <w:t>Технология приготовления пищи.-</w:t>
      </w:r>
      <w:r w:rsidR="005001A8">
        <w:t xml:space="preserve"> </w:t>
      </w:r>
      <w:r>
        <w:t>М.: Деловая литература, 2015, 180с. Гриф: Миноб</w:t>
      </w:r>
      <w:r>
        <w:t>р</w:t>
      </w:r>
      <w:r>
        <w:t>Науки РФ.</w:t>
      </w:r>
    </w:p>
    <w:p w:rsidR="003C378F" w:rsidRDefault="003C378F" w:rsidP="003C378F">
      <w:pPr>
        <w:spacing w:line="2" w:lineRule="exact"/>
      </w:pPr>
    </w:p>
    <w:p w:rsidR="003C378F" w:rsidRDefault="003C378F" w:rsidP="001D011B">
      <w:pPr>
        <w:numPr>
          <w:ilvl w:val="0"/>
          <w:numId w:val="4"/>
        </w:numPr>
        <w:tabs>
          <w:tab w:val="left" w:pos="360"/>
        </w:tabs>
        <w:spacing w:line="225" w:lineRule="auto"/>
        <w:ind w:left="360" w:hanging="360"/>
        <w:jc w:val="both"/>
      </w:pPr>
      <w:r>
        <w:rPr>
          <w:b/>
        </w:rPr>
        <w:t>Павлова Л.В., Смирнова, В.А.</w:t>
      </w:r>
    </w:p>
    <w:p w:rsidR="003C378F" w:rsidRDefault="003C378F" w:rsidP="003C378F">
      <w:pPr>
        <w:spacing w:line="15" w:lineRule="exact"/>
      </w:pPr>
    </w:p>
    <w:p w:rsidR="003C378F" w:rsidRDefault="003C378F" w:rsidP="003C378F">
      <w:pPr>
        <w:ind w:left="360"/>
        <w:jc w:val="both"/>
      </w:pPr>
      <w:r>
        <w:t>Практические занятия по технологии приготовления пищи.- М.: Экономика, 2015, 160с. Гриф: Минобрнауки РФ.</w:t>
      </w:r>
    </w:p>
    <w:p w:rsidR="003C378F" w:rsidRDefault="003C378F" w:rsidP="003C378F">
      <w:pPr>
        <w:spacing w:line="214" w:lineRule="exact"/>
      </w:pPr>
    </w:p>
    <w:p w:rsidR="003C378F" w:rsidRDefault="003C378F" w:rsidP="003C378F">
      <w:pPr>
        <w:spacing w:line="237" w:lineRule="auto"/>
        <w:rPr>
          <w:i/>
        </w:rPr>
      </w:pPr>
      <w:r>
        <w:rPr>
          <w:i/>
        </w:rPr>
        <w:t>Журналы:</w:t>
      </w:r>
    </w:p>
    <w:p w:rsidR="003C378F" w:rsidRDefault="003C378F" w:rsidP="003C378F">
      <w:pPr>
        <w:spacing w:line="5" w:lineRule="exact"/>
      </w:pPr>
    </w:p>
    <w:p w:rsidR="003C378F" w:rsidRDefault="003C378F" w:rsidP="003C378F">
      <w:pPr>
        <w:spacing w:line="232" w:lineRule="auto"/>
        <w:ind w:left="360"/>
      </w:pPr>
      <w:r>
        <w:t>« Питание и общество», « Стандарты и качество», « Школа гастронома» « Ресторатор», «Все рестораны Саратова»; «Гастрономъ» издатель: ООО «Бонниер Пабликейшенз», « Ресторанный бизнес»</w:t>
      </w:r>
    </w:p>
    <w:p w:rsidR="003C378F" w:rsidRDefault="003C378F" w:rsidP="003C378F">
      <w:pPr>
        <w:spacing w:line="1" w:lineRule="exact"/>
      </w:pPr>
    </w:p>
    <w:p w:rsidR="003C378F" w:rsidRDefault="003C378F" w:rsidP="003C378F">
      <w:pPr>
        <w:tabs>
          <w:tab w:val="left" w:pos="2060"/>
        </w:tabs>
        <w:spacing w:line="0" w:lineRule="atLeast"/>
        <w:rPr>
          <w:color w:val="0000FF"/>
          <w:u w:val="single"/>
        </w:rPr>
      </w:pPr>
      <w:r>
        <w:rPr>
          <w:i/>
        </w:rPr>
        <w:t>Интернет-ресурсы:</w:t>
      </w:r>
      <w:r>
        <w:tab/>
        <w:t xml:space="preserve">E – mail: </w:t>
      </w:r>
      <w:hyperlink r:id="rId10" w:history="1">
        <w:r>
          <w:rPr>
            <w:rStyle w:val="ad"/>
          </w:rPr>
          <w:t>mail@phbp.ru</w:t>
        </w:r>
      </w:hyperlink>
    </w:p>
    <w:p w:rsidR="003C378F" w:rsidRDefault="003C378F" w:rsidP="003C378F">
      <w:pPr>
        <w:spacing w:line="18" w:lineRule="exact"/>
      </w:pPr>
    </w:p>
    <w:p w:rsidR="0096034F" w:rsidRDefault="0096034F" w:rsidP="00E877E1">
      <w:pPr>
        <w:ind w:firstLine="770"/>
        <w:rPr>
          <w:b/>
        </w:rPr>
      </w:pPr>
    </w:p>
    <w:p w:rsidR="0096034F" w:rsidRDefault="00D76A99" w:rsidP="00D76A99">
      <w:pPr>
        <w:rPr>
          <w:b/>
        </w:rPr>
      </w:pPr>
      <w:r>
        <w:rPr>
          <w:b/>
        </w:rPr>
        <w:br w:type="page"/>
      </w:r>
    </w:p>
    <w:p w:rsidR="005001A8" w:rsidRDefault="00D52E65" w:rsidP="005001A8">
      <w:pPr>
        <w:ind w:firstLine="770"/>
        <w:jc w:val="center"/>
        <w:rPr>
          <w:b/>
        </w:rPr>
      </w:pPr>
      <w:r>
        <w:rPr>
          <w:b/>
        </w:rPr>
        <w:t>6</w:t>
      </w:r>
      <w:r w:rsidR="00E877E1" w:rsidRPr="0013620F">
        <w:rPr>
          <w:b/>
        </w:rPr>
        <w:t>. КОНТРОЛЬ И ОЦЕНКА РЕЗУЛЬТАТОВ ОСВОЕНИЯ УЧЕБНОЙ</w:t>
      </w:r>
    </w:p>
    <w:p w:rsidR="00541A5F" w:rsidRDefault="00E877E1" w:rsidP="005001A8">
      <w:pPr>
        <w:ind w:firstLine="770"/>
        <w:jc w:val="center"/>
        <w:rPr>
          <w:b/>
        </w:rPr>
      </w:pPr>
      <w:r w:rsidRPr="0013620F">
        <w:rPr>
          <w:b/>
        </w:rPr>
        <w:t xml:space="preserve"> ДИСЦИПЛИНЫ</w:t>
      </w:r>
    </w:p>
    <w:p w:rsidR="00E877E1" w:rsidRPr="00E877E1" w:rsidRDefault="00E877E1" w:rsidP="00E877E1">
      <w:pPr>
        <w:ind w:firstLine="770"/>
        <w:rPr>
          <w:b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3260"/>
        <w:gridCol w:w="2375"/>
      </w:tblGrid>
      <w:tr w:rsidR="00A932ED" w:rsidRPr="005B0E27" w:rsidTr="003C378F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ED" w:rsidRPr="00EE2DF1" w:rsidRDefault="00A932ED" w:rsidP="00B11A3F">
            <w:pPr>
              <w:spacing w:line="276" w:lineRule="auto"/>
              <w:jc w:val="center"/>
              <w:rPr>
                <w:b/>
              </w:rPr>
            </w:pPr>
            <w:r w:rsidRPr="00EE2DF1">
              <w:rPr>
                <w:b/>
              </w:rPr>
              <w:t xml:space="preserve">Результаты обучения </w:t>
            </w:r>
          </w:p>
          <w:p w:rsidR="00A932ED" w:rsidRPr="00EE2DF1" w:rsidRDefault="00A932ED" w:rsidP="00B11A3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ED" w:rsidRPr="00EE2DF1" w:rsidRDefault="00A932ED" w:rsidP="00A932ED">
            <w:pPr>
              <w:spacing w:line="276" w:lineRule="auto"/>
              <w:jc w:val="center"/>
              <w:rPr>
                <w:b/>
              </w:rPr>
            </w:pPr>
            <w:r w:rsidRPr="0013620F">
              <w:rPr>
                <w:b/>
                <w:bCs/>
              </w:rPr>
              <w:t>Критерии оценки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ED" w:rsidRPr="00EE2DF1" w:rsidRDefault="00A932ED" w:rsidP="00A932ED">
            <w:pPr>
              <w:spacing w:line="276" w:lineRule="auto"/>
              <w:jc w:val="center"/>
              <w:rPr>
                <w:b/>
              </w:rPr>
            </w:pPr>
            <w:r w:rsidRPr="00EE2DF1">
              <w:rPr>
                <w:b/>
              </w:rPr>
              <w:t xml:space="preserve">Формы и методы оценки </w:t>
            </w:r>
          </w:p>
        </w:tc>
      </w:tr>
      <w:tr w:rsidR="00A932ED" w:rsidRPr="005B0E27" w:rsidTr="003C378F">
        <w:trPr>
          <w:trHeight w:val="39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ED" w:rsidRPr="00EE2DF1" w:rsidRDefault="003C378F" w:rsidP="00B11A3F">
            <w:pPr>
              <w:spacing w:line="276" w:lineRule="auto"/>
              <w:rPr>
                <w:b/>
              </w:rPr>
            </w:pPr>
            <w:r>
              <w:rPr>
                <w:b/>
              </w:rPr>
              <w:t>Уметь</w:t>
            </w:r>
          </w:p>
          <w:p w:rsidR="003C378F" w:rsidRDefault="003C378F" w:rsidP="003C378F">
            <w:pPr>
              <w:spacing w:line="254" w:lineRule="auto"/>
              <w:ind w:right="150"/>
            </w:pPr>
            <w:r>
              <w:t>- готовить и  оформлять ассортимент блюд национальных кухонь мира;</w:t>
            </w:r>
          </w:p>
          <w:p w:rsidR="003C378F" w:rsidRDefault="003C378F" w:rsidP="003C378F">
            <w:pPr>
              <w:spacing w:line="254" w:lineRule="auto"/>
              <w:ind w:right="150"/>
            </w:pPr>
            <w:r>
              <w:t>- контролировать  соблюдение  пе</w:t>
            </w:r>
            <w:r>
              <w:t>р</w:t>
            </w:r>
            <w:r>
              <w:t>соналом технологического процесса производства,</w:t>
            </w:r>
          </w:p>
          <w:tbl>
            <w:tblPr>
              <w:tblW w:w="9360" w:type="dxa"/>
              <w:tblInd w:w="1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3C378F" w:rsidTr="003C378F">
              <w:trPr>
                <w:trHeight w:val="320"/>
              </w:trPr>
              <w:tc>
                <w:tcPr>
                  <w:tcW w:w="9360" w:type="dxa"/>
                  <w:vAlign w:val="bottom"/>
                  <w:hideMark/>
                </w:tcPr>
                <w:p w:rsidR="003C378F" w:rsidRDefault="003C378F">
                  <w:pPr>
                    <w:spacing w:line="254" w:lineRule="auto"/>
                    <w:ind w:right="150"/>
                  </w:pPr>
                  <w:r>
                    <w:t xml:space="preserve">-контролировать условия  и </w:t>
                  </w:r>
                </w:p>
                <w:p w:rsidR="003C378F" w:rsidRDefault="003C378F">
                  <w:pPr>
                    <w:spacing w:line="254" w:lineRule="auto"/>
                    <w:ind w:right="150"/>
                  </w:pPr>
                  <w:r>
                    <w:t>сроки хранения   сырья,</w:t>
                  </w:r>
                </w:p>
              </w:tc>
            </w:tr>
          </w:tbl>
          <w:p w:rsidR="00A932ED" w:rsidRPr="00EE2DF1" w:rsidRDefault="003C378F" w:rsidP="008B0A47">
            <w:pPr>
              <w:autoSpaceDE w:val="0"/>
              <w:autoSpaceDN w:val="0"/>
              <w:adjustRightInd w:val="0"/>
              <w:rPr>
                <w:b/>
              </w:rPr>
            </w:pPr>
            <w:r>
              <w:t>-определять и списывать товарные п</w:t>
            </w:r>
            <w:r>
              <w:t>о</w:t>
            </w:r>
            <w:r>
              <w:t>тери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2ED" w:rsidRPr="0013620F" w:rsidRDefault="00A932ED" w:rsidP="00462834">
            <w:r w:rsidRPr="0013620F">
              <w:t>Полнота ответов, точность формулировок, не менее 75% правильных ответов.</w:t>
            </w:r>
          </w:p>
          <w:p w:rsidR="00A932ED" w:rsidRPr="0013620F" w:rsidRDefault="00A932ED" w:rsidP="00462834">
            <w:r w:rsidRPr="0013620F">
              <w:t>Не менее 75% правильных ответов.</w:t>
            </w:r>
          </w:p>
          <w:p w:rsidR="00A932ED" w:rsidRPr="0013620F" w:rsidRDefault="00A932ED" w:rsidP="00462834">
            <w:r w:rsidRPr="0013620F">
              <w:t>Актуальность темы, адеква</w:t>
            </w:r>
            <w:r w:rsidRPr="0013620F">
              <w:t>т</w:t>
            </w:r>
            <w:r w:rsidRPr="0013620F">
              <w:t>ность результатов поста</w:t>
            </w:r>
            <w:r w:rsidRPr="0013620F">
              <w:t>в</w:t>
            </w:r>
            <w:r w:rsidRPr="0013620F">
              <w:t xml:space="preserve">ленным целям, </w:t>
            </w:r>
          </w:p>
          <w:p w:rsidR="00A932ED" w:rsidRPr="0013620F" w:rsidRDefault="00A932ED" w:rsidP="00462834">
            <w:r w:rsidRPr="0013620F">
              <w:t>полнота ответов, точность формулировок, адекватность применения профессионал</w:t>
            </w:r>
            <w:r w:rsidRPr="0013620F">
              <w:t>ь</w:t>
            </w:r>
            <w:r w:rsidRPr="0013620F">
              <w:t>ной терминологии</w:t>
            </w:r>
          </w:p>
          <w:p w:rsidR="00A932ED" w:rsidRPr="00EE2DF1" w:rsidRDefault="00A932ED" w:rsidP="00462834">
            <w:pPr>
              <w:rPr>
                <w:b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ED" w:rsidRPr="0013620F" w:rsidRDefault="00A932ED" w:rsidP="00462834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A932ED" w:rsidRPr="0013620F" w:rsidRDefault="00A932ED" w:rsidP="00462834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A932ED" w:rsidRPr="0013620F" w:rsidRDefault="00D52E65" w:rsidP="00462834">
            <w:r>
              <w:t xml:space="preserve">-письменного и </w:t>
            </w:r>
            <w:r w:rsidR="00A932ED" w:rsidRPr="0013620F">
              <w:t>ус</w:t>
            </w:r>
            <w:r w:rsidR="00A932ED" w:rsidRPr="0013620F">
              <w:t>т</w:t>
            </w:r>
            <w:r w:rsidR="00A932ED" w:rsidRPr="0013620F">
              <w:t>ного опроса;</w:t>
            </w:r>
          </w:p>
          <w:p w:rsidR="00A932ED" w:rsidRPr="0013620F" w:rsidRDefault="00A932ED" w:rsidP="00462834">
            <w:r w:rsidRPr="0013620F">
              <w:t>-тестирования;</w:t>
            </w:r>
          </w:p>
          <w:p w:rsidR="00A932ED" w:rsidRPr="0013620F" w:rsidRDefault="00A932ED" w:rsidP="00462834"/>
          <w:p w:rsidR="00A932ED" w:rsidRPr="0013620F" w:rsidRDefault="00A932ED" w:rsidP="00462834">
            <w:pPr>
              <w:rPr>
                <w:b/>
              </w:rPr>
            </w:pPr>
          </w:p>
          <w:p w:rsidR="00A932ED" w:rsidRPr="0013620F" w:rsidRDefault="00A932ED" w:rsidP="00462834">
            <w:r w:rsidRPr="0013620F">
              <w:rPr>
                <w:b/>
              </w:rPr>
              <w:t>Промежуточная аттестация</w:t>
            </w:r>
          </w:p>
          <w:p w:rsidR="00A932ED" w:rsidRPr="0013620F" w:rsidRDefault="00A932ED" w:rsidP="00462834">
            <w:r w:rsidRPr="0013620F">
              <w:t>в форме диффере</w:t>
            </w:r>
            <w:r w:rsidRPr="0013620F">
              <w:t>н</w:t>
            </w:r>
            <w:r w:rsidRPr="0013620F">
              <w:t xml:space="preserve">цированного зачета в виде: </w:t>
            </w:r>
          </w:p>
          <w:p w:rsidR="00A932ED" w:rsidRPr="0013620F" w:rsidRDefault="00A932ED" w:rsidP="00462834">
            <w:r w:rsidRPr="0013620F">
              <w:t xml:space="preserve">-письменных </w:t>
            </w:r>
            <w:r w:rsidR="00D52E65">
              <w:t xml:space="preserve"> отв</w:t>
            </w:r>
            <w:r w:rsidR="00D52E65">
              <w:t>е</w:t>
            </w:r>
            <w:r w:rsidR="00D52E65">
              <w:t>тов на вопросы</w:t>
            </w:r>
          </w:p>
          <w:p w:rsidR="00A932ED" w:rsidRPr="0013620F" w:rsidRDefault="00A932ED" w:rsidP="00462834">
            <w:r w:rsidRPr="0013620F">
              <w:t>-тестирования</w:t>
            </w:r>
          </w:p>
        </w:tc>
      </w:tr>
      <w:tr w:rsidR="003C378F" w:rsidRPr="005B0E27" w:rsidTr="003C378F">
        <w:trPr>
          <w:trHeight w:val="284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8F" w:rsidRDefault="003C378F" w:rsidP="003C378F">
            <w:pPr>
              <w:spacing w:line="242" w:lineRule="auto"/>
              <w:ind w:left="120" w:right="420"/>
            </w:pPr>
            <w:r w:rsidRPr="00EE2DF1">
              <w:rPr>
                <w:b/>
              </w:rPr>
              <w:t>Знать:</w:t>
            </w:r>
            <w:r>
              <w:t xml:space="preserve"> </w:t>
            </w:r>
          </w:p>
          <w:p w:rsidR="003C378F" w:rsidRDefault="003C378F" w:rsidP="003C378F">
            <w:pPr>
              <w:spacing w:line="242" w:lineRule="auto"/>
              <w:ind w:right="420"/>
            </w:pPr>
            <w:r>
              <w:t>- технологический процесс приг</w:t>
            </w:r>
            <w:r>
              <w:t>о</w:t>
            </w:r>
            <w:r>
              <w:t>товления национальных блюд и их особенности;</w:t>
            </w:r>
          </w:p>
          <w:p w:rsidR="003C378F" w:rsidRDefault="003C378F" w:rsidP="003C378F">
            <w:pPr>
              <w:spacing w:line="242" w:lineRule="auto"/>
              <w:ind w:right="420"/>
            </w:pPr>
            <w:r>
              <w:t>- классификацию и ассортимент блюд национальной кухни;</w:t>
            </w:r>
          </w:p>
          <w:p w:rsidR="003C378F" w:rsidRPr="00EE2DF1" w:rsidRDefault="003C378F" w:rsidP="003C378F">
            <w:pPr>
              <w:spacing w:line="276" w:lineRule="auto"/>
              <w:rPr>
                <w:b/>
              </w:rPr>
            </w:pPr>
            <w:r>
              <w:t>-правила оформления и отпуска, усл</w:t>
            </w:r>
            <w:r>
              <w:t>о</w:t>
            </w:r>
            <w:r>
              <w:t>вия и сроки хранения блюд наци</w:t>
            </w:r>
            <w:r>
              <w:t>о</w:t>
            </w:r>
            <w:r>
              <w:t>нальной кухни;</w:t>
            </w:r>
          </w:p>
          <w:p w:rsidR="003C378F" w:rsidRDefault="003C378F" w:rsidP="008B0A4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78F" w:rsidRPr="0013620F" w:rsidRDefault="003C378F" w:rsidP="003C378F">
            <w:r w:rsidRPr="0013620F">
              <w:t>Правильность, полнота в</w:t>
            </w:r>
            <w:r w:rsidRPr="0013620F">
              <w:t>ы</w:t>
            </w:r>
            <w:r w:rsidRPr="0013620F">
              <w:t>полнения заданий, точность формулировок, точность расчетов, соответствие тр</w:t>
            </w:r>
            <w:r w:rsidRPr="0013620F">
              <w:t>е</w:t>
            </w:r>
            <w:r w:rsidRPr="0013620F">
              <w:t>бованиям</w:t>
            </w:r>
          </w:p>
          <w:p w:rsidR="003C378F" w:rsidRPr="0013620F" w:rsidRDefault="003C378F" w:rsidP="003C378F">
            <w:r w:rsidRPr="0013620F">
              <w:t>Адекватность, оптимал</w:t>
            </w:r>
            <w:r w:rsidRPr="0013620F">
              <w:t>ь</w:t>
            </w:r>
            <w:r w:rsidRPr="0013620F">
              <w:t>ность выбора способов де</w:t>
            </w:r>
            <w:r w:rsidRPr="0013620F">
              <w:t>й</w:t>
            </w:r>
            <w:r w:rsidRPr="0013620F">
              <w:t>ствий, методов, техник, п</w:t>
            </w:r>
            <w:r w:rsidRPr="0013620F">
              <w:t>о</w:t>
            </w:r>
            <w:r w:rsidRPr="0013620F">
              <w:t xml:space="preserve">следовательностей действий и т.д. </w:t>
            </w:r>
          </w:p>
          <w:p w:rsidR="003C378F" w:rsidRPr="0013620F" w:rsidRDefault="003C378F" w:rsidP="003C378F">
            <w:r w:rsidRPr="0013620F">
              <w:t>Точность оценки, самооце</w:t>
            </w:r>
            <w:r w:rsidRPr="0013620F">
              <w:t>н</w:t>
            </w:r>
            <w:r w:rsidRPr="0013620F">
              <w:t>ки выполнения</w:t>
            </w:r>
          </w:p>
          <w:p w:rsidR="003C378F" w:rsidRPr="0013620F" w:rsidRDefault="003C378F" w:rsidP="003C378F">
            <w:r w:rsidRPr="0013620F">
              <w:t xml:space="preserve">Соответствие требованиям инструкций, регламентов </w:t>
            </w:r>
          </w:p>
          <w:p w:rsidR="003C378F" w:rsidRPr="0013620F" w:rsidRDefault="003C378F" w:rsidP="003C378F"/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8F" w:rsidRDefault="003C378F" w:rsidP="003C378F">
            <w:r>
              <w:rPr>
                <w:b/>
              </w:rPr>
              <w:t>Текущий ко</w:t>
            </w:r>
            <w:r>
              <w:rPr>
                <w:b/>
              </w:rPr>
              <w:t>н</w:t>
            </w:r>
            <w:r>
              <w:rPr>
                <w:b/>
              </w:rPr>
              <w:t>троль:</w:t>
            </w:r>
          </w:p>
          <w:p w:rsidR="003C378F" w:rsidRDefault="003C378F" w:rsidP="003C378F">
            <w:r>
              <w:t>- экспертная оценка демонстрируемых умений, выполня</w:t>
            </w:r>
            <w:r>
              <w:t>е</w:t>
            </w:r>
            <w:r>
              <w:t>мых действий, з</w:t>
            </w:r>
            <w:r>
              <w:t>а</w:t>
            </w:r>
            <w:r>
              <w:t>щите отчетов по практическим  зан</w:t>
            </w:r>
            <w:r>
              <w:t>я</w:t>
            </w:r>
            <w:r>
              <w:t>тиям;</w:t>
            </w:r>
          </w:p>
          <w:p w:rsidR="003C378F" w:rsidRDefault="003C378F" w:rsidP="003C378F"/>
          <w:p w:rsidR="003C378F" w:rsidRDefault="003C378F" w:rsidP="003C378F">
            <w:pPr>
              <w:rPr>
                <w:b/>
              </w:rPr>
            </w:pPr>
          </w:p>
          <w:p w:rsidR="003C378F" w:rsidRDefault="003C378F" w:rsidP="003C378F">
            <w:r>
              <w:rPr>
                <w:b/>
              </w:rPr>
              <w:t>Промежуточная аттестация</w:t>
            </w:r>
            <w:r>
              <w:t>:</w:t>
            </w:r>
          </w:p>
          <w:p w:rsidR="003C378F" w:rsidRDefault="003C378F" w:rsidP="003C378F">
            <w:pPr>
              <w:rPr>
                <w:b/>
              </w:rPr>
            </w:pPr>
            <w:r>
              <w:t>- экспертная оценка выполнения практ</w:t>
            </w:r>
            <w:r>
              <w:t>и</w:t>
            </w:r>
            <w:r>
              <w:t>ческих заданий на  диф</w:t>
            </w:r>
            <w:r w:rsidR="005001A8">
              <w:t>ференцирова</w:t>
            </w:r>
            <w:r w:rsidR="005001A8">
              <w:t>н</w:t>
            </w:r>
            <w:r w:rsidR="005001A8">
              <w:t xml:space="preserve">ном </w:t>
            </w:r>
            <w:r>
              <w:t xml:space="preserve">зачете </w:t>
            </w:r>
          </w:p>
          <w:p w:rsidR="003C378F" w:rsidRPr="0013620F" w:rsidRDefault="003C378F" w:rsidP="00462834">
            <w:pPr>
              <w:rPr>
                <w:b/>
              </w:rPr>
            </w:pPr>
          </w:p>
        </w:tc>
      </w:tr>
    </w:tbl>
    <w:p w:rsidR="00477B9D" w:rsidRDefault="00477B9D" w:rsidP="00477B9D">
      <w:pPr>
        <w:jc w:val="center"/>
        <w:rPr>
          <w:b/>
        </w:rPr>
      </w:pPr>
    </w:p>
    <w:p w:rsidR="003C378F" w:rsidRDefault="00D76A99" w:rsidP="00D76A99">
      <w:pPr>
        <w:rPr>
          <w:b/>
        </w:rPr>
      </w:pPr>
      <w:r>
        <w:rPr>
          <w:b/>
        </w:rPr>
        <w:br w:type="page"/>
      </w:r>
    </w:p>
    <w:p w:rsidR="00477B9D" w:rsidRPr="00CB65FB" w:rsidRDefault="00D52E65" w:rsidP="00477B9D">
      <w:pPr>
        <w:jc w:val="center"/>
        <w:rPr>
          <w:b/>
          <w:bCs/>
        </w:rPr>
      </w:pPr>
      <w:r>
        <w:rPr>
          <w:b/>
          <w:bCs/>
          <w:color w:val="333333"/>
        </w:rPr>
        <w:t>7</w:t>
      </w:r>
      <w:r w:rsidR="00477B9D" w:rsidRPr="00CB65FB">
        <w:rPr>
          <w:b/>
          <w:bCs/>
          <w:color w:val="333333"/>
        </w:rPr>
        <w:t>.</w:t>
      </w:r>
      <w:r w:rsidR="00477B9D" w:rsidRPr="00CB65FB">
        <w:rPr>
          <w:color w:val="333333"/>
        </w:rPr>
        <w:t xml:space="preserve"> </w:t>
      </w:r>
      <w:r w:rsidR="00477B9D"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77B9D" w:rsidRPr="00CB65FB" w:rsidTr="0046283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77B9D" w:rsidRPr="00CB65FB" w:rsidRDefault="00477B9D" w:rsidP="00462834">
            <w:pPr>
              <w:jc w:val="center"/>
            </w:pPr>
            <w:r w:rsidRPr="00CB65FB">
              <w:t>Номер стр</w:t>
            </w:r>
            <w:r w:rsidRPr="00CB65FB">
              <w:t>а</w:t>
            </w:r>
            <w:r w:rsidRPr="00CB65FB">
              <w:t>ницы, дата внесения и</w:t>
            </w:r>
            <w:r w:rsidRPr="00CB65FB">
              <w:t>з</w:t>
            </w:r>
            <w:r w:rsidRPr="00CB65FB">
              <w:t>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77B9D" w:rsidRPr="00CB65FB" w:rsidRDefault="00477B9D" w:rsidP="00462834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9D" w:rsidRPr="00CB65FB" w:rsidRDefault="00477B9D" w:rsidP="00462834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</w:t>
            </w:r>
            <w:r w:rsidRPr="00CB65FB">
              <w:t>е</w:t>
            </w:r>
            <w:r w:rsidRPr="00CB65FB">
              <w:t>нение, подпись</w:t>
            </w:r>
          </w:p>
        </w:tc>
      </w:tr>
      <w:tr w:rsidR="00477B9D" w:rsidRPr="00CB65FB" w:rsidTr="0046283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B9D" w:rsidRPr="00CB65FB" w:rsidRDefault="00477B9D" w:rsidP="00462834"/>
          <w:p w:rsidR="00477B9D" w:rsidRPr="00CB65FB" w:rsidRDefault="00477B9D" w:rsidP="00462834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77B9D" w:rsidRPr="00CB65FB" w:rsidRDefault="00477B9D" w:rsidP="0046283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9D" w:rsidRPr="00CB65FB" w:rsidRDefault="00477B9D" w:rsidP="00462834"/>
        </w:tc>
      </w:tr>
      <w:tr w:rsidR="00477B9D" w:rsidRPr="00CB65FB" w:rsidTr="0046283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B9D" w:rsidRPr="00CB65FB" w:rsidRDefault="00477B9D" w:rsidP="00462834"/>
          <w:p w:rsidR="00477B9D" w:rsidRPr="00CB65FB" w:rsidRDefault="00477B9D" w:rsidP="00462834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77B9D" w:rsidRPr="00CB65FB" w:rsidRDefault="00477B9D" w:rsidP="0046283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9D" w:rsidRPr="00CB65FB" w:rsidRDefault="00477B9D" w:rsidP="00462834"/>
        </w:tc>
      </w:tr>
      <w:tr w:rsidR="00477B9D" w:rsidRPr="00CB65FB" w:rsidTr="0046283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B9D" w:rsidRPr="00CB65FB" w:rsidRDefault="00477B9D" w:rsidP="00462834"/>
          <w:p w:rsidR="00477B9D" w:rsidRPr="00CB65FB" w:rsidRDefault="00477B9D" w:rsidP="00462834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77B9D" w:rsidRPr="00CB65FB" w:rsidRDefault="00477B9D" w:rsidP="0046283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9D" w:rsidRPr="00CB65FB" w:rsidRDefault="00477B9D" w:rsidP="00462834"/>
        </w:tc>
      </w:tr>
      <w:tr w:rsidR="00477B9D" w:rsidRPr="00CB65FB" w:rsidTr="0046283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B9D" w:rsidRPr="00CB65FB" w:rsidRDefault="00477B9D" w:rsidP="00462834"/>
          <w:p w:rsidR="00477B9D" w:rsidRPr="00CB65FB" w:rsidRDefault="00477B9D" w:rsidP="00462834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77B9D" w:rsidRPr="00CB65FB" w:rsidRDefault="00477B9D" w:rsidP="0046283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9D" w:rsidRPr="00CB65FB" w:rsidRDefault="00477B9D" w:rsidP="00462834"/>
        </w:tc>
      </w:tr>
      <w:tr w:rsidR="00477B9D" w:rsidRPr="00CB65FB" w:rsidTr="0046283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B9D" w:rsidRPr="00CB65FB" w:rsidRDefault="00477B9D" w:rsidP="00462834"/>
          <w:p w:rsidR="00477B9D" w:rsidRPr="00CB65FB" w:rsidRDefault="00477B9D" w:rsidP="00462834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77B9D" w:rsidRPr="00CB65FB" w:rsidRDefault="00477B9D" w:rsidP="0046283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9D" w:rsidRPr="00CB65FB" w:rsidRDefault="00477B9D" w:rsidP="00462834"/>
        </w:tc>
      </w:tr>
      <w:tr w:rsidR="00477B9D" w:rsidRPr="00CB65FB" w:rsidTr="0046283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B9D" w:rsidRPr="00CB65FB" w:rsidRDefault="00477B9D" w:rsidP="00462834"/>
          <w:p w:rsidR="00477B9D" w:rsidRPr="00CB65FB" w:rsidRDefault="00477B9D" w:rsidP="00462834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77B9D" w:rsidRPr="00CB65FB" w:rsidRDefault="00477B9D" w:rsidP="0046283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9D" w:rsidRPr="00CB65FB" w:rsidRDefault="00477B9D" w:rsidP="00462834"/>
        </w:tc>
      </w:tr>
    </w:tbl>
    <w:p w:rsidR="00477B9D" w:rsidRPr="00CB65FB" w:rsidRDefault="00477B9D" w:rsidP="00477B9D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77B9D" w:rsidRDefault="00477B9D" w:rsidP="00477B9D">
      <w:pPr>
        <w:autoSpaceDE w:val="0"/>
        <w:autoSpaceDN w:val="0"/>
        <w:adjustRightInd w:val="0"/>
        <w:jc w:val="both"/>
      </w:pPr>
    </w:p>
    <w:p w:rsidR="00477B9D" w:rsidRPr="00541A5F" w:rsidRDefault="00477B9D" w:rsidP="00843E60">
      <w:pPr>
        <w:pStyle w:val="p14"/>
        <w:shd w:val="clear" w:color="auto" w:fill="FFFFFF"/>
        <w:spacing w:line="276" w:lineRule="auto"/>
        <w:rPr>
          <w:highlight w:val="yellow"/>
        </w:rPr>
      </w:pPr>
    </w:p>
    <w:sectPr w:rsidR="00477B9D" w:rsidRPr="00541A5F" w:rsidSect="00D76A99">
      <w:pgSz w:w="11906" w:h="16838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512" w:rsidRDefault="007C3512" w:rsidP="00B501EB">
      <w:r>
        <w:separator/>
      </w:r>
    </w:p>
  </w:endnote>
  <w:endnote w:type="continuationSeparator" w:id="0">
    <w:p w:rsidR="007C3512" w:rsidRDefault="007C3512" w:rsidP="00B50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512" w:rsidRDefault="007C3512">
    <w:r>
      <w:t>**********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512" w:rsidRDefault="00761E6E">
    <w:pPr>
      <w:pStyle w:val="a8"/>
      <w:jc w:val="center"/>
    </w:pPr>
    <w:fldSimple w:instr=" PAGE   \* MERGEFORMAT ">
      <w:r w:rsidR="001F76D1">
        <w:rPr>
          <w:noProof/>
        </w:rPr>
        <w:t>18</w:t>
      </w:r>
    </w:fldSimple>
  </w:p>
  <w:p w:rsidR="007C3512" w:rsidRDefault="007C35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512" w:rsidRDefault="007C3512" w:rsidP="00B501EB">
      <w:r>
        <w:separator/>
      </w:r>
    </w:p>
  </w:footnote>
  <w:footnote w:type="continuationSeparator" w:id="0">
    <w:p w:rsidR="007C3512" w:rsidRDefault="007C3512" w:rsidP="00B501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A"/>
    <w:multiLevelType w:val="hybridMultilevel"/>
    <w:tmpl w:val="3352255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B"/>
    <w:multiLevelType w:val="hybridMultilevel"/>
    <w:tmpl w:val="109CF92E"/>
    <w:lvl w:ilvl="0" w:tplc="FFFFFFFF">
      <w:start w:val="15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0C"/>
    <w:multiLevelType w:val="hybridMultilevel"/>
    <w:tmpl w:val="0DED7262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stylePaneFormatFilter w:val="3F01"/>
  <w:doNotTrackMoves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lignTablesRowByRow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458"/>
    <w:rsid w:val="00001135"/>
    <w:rsid w:val="00004DF8"/>
    <w:rsid w:val="00007060"/>
    <w:rsid w:val="00010920"/>
    <w:rsid w:val="00012503"/>
    <w:rsid w:val="000143B7"/>
    <w:rsid w:val="000242B7"/>
    <w:rsid w:val="00024FC0"/>
    <w:rsid w:val="000328B8"/>
    <w:rsid w:val="00035C60"/>
    <w:rsid w:val="00037AE1"/>
    <w:rsid w:val="00041698"/>
    <w:rsid w:val="00051131"/>
    <w:rsid w:val="000551B2"/>
    <w:rsid w:val="00057E87"/>
    <w:rsid w:val="00062861"/>
    <w:rsid w:val="00066CEE"/>
    <w:rsid w:val="000768EC"/>
    <w:rsid w:val="0007733C"/>
    <w:rsid w:val="0008515B"/>
    <w:rsid w:val="000868F5"/>
    <w:rsid w:val="00092A85"/>
    <w:rsid w:val="00093ABE"/>
    <w:rsid w:val="000A1017"/>
    <w:rsid w:val="000A1ADB"/>
    <w:rsid w:val="000B1DBA"/>
    <w:rsid w:val="000B2F92"/>
    <w:rsid w:val="000B4A3B"/>
    <w:rsid w:val="000B5296"/>
    <w:rsid w:val="000B75A2"/>
    <w:rsid w:val="000C2109"/>
    <w:rsid w:val="000C703D"/>
    <w:rsid w:val="000D0F9C"/>
    <w:rsid w:val="000D731C"/>
    <w:rsid w:val="000E2384"/>
    <w:rsid w:val="000E48E4"/>
    <w:rsid w:val="000E5049"/>
    <w:rsid w:val="000E5BE3"/>
    <w:rsid w:val="000F01EE"/>
    <w:rsid w:val="000F488C"/>
    <w:rsid w:val="000F62CB"/>
    <w:rsid w:val="000F6599"/>
    <w:rsid w:val="0010792D"/>
    <w:rsid w:val="001104C5"/>
    <w:rsid w:val="0011315B"/>
    <w:rsid w:val="0012211C"/>
    <w:rsid w:val="00126AB4"/>
    <w:rsid w:val="00132AFF"/>
    <w:rsid w:val="0014702F"/>
    <w:rsid w:val="00156192"/>
    <w:rsid w:val="00163B43"/>
    <w:rsid w:val="00164DAB"/>
    <w:rsid w:val="00172AF9"/>
    <w:rsid w:val="00177ECE"/>
    <w:rsid w:val="001873BD"/>
    <w:rsid w:val="001906C2"/>
    <w:rsid w:val="00196E77"/>
    <w:rsid w:val="001A1C59"/>
    <w:rsid w:val="001A4021"/>
    <w:rsid w:val="001A715F"/>
    <w:rsid w:val="001B4B35"/>
    <w:rsid w:val="001B7122"/>
    <w:rsid w:val="001B7423"/>
    <w:rsid w:val="001C0824"/>
    <w:rsid w:val="001C0A08"/>
    <w:rsid w:val="001C0A94"/>
    <w:rsid w:val="001C2BCB"/>
    <w:rsid w:val="001D011B"/>
    <w:rsid w:val="001D3BF5"/>
    <w:rsid w:val="001D43FF"/>
    <w:rsid w:val="001E040F"/>
    <w:rsid w:val="001E2E10"/>
    <w:rsid w:val="001E38BD"/>
    <w:rsid w:val="001F0C17"/>
    <w:rsid w:val="001F1079"/>
    <w:rsid w:val="001F4870"/>
    <w:rsid w:val="001F52CD"/>
    <w:rsid w:val="001F76D1"/>
    <w:rsid w:val="00202576"/>
    <w:rsid w:val="002048DD"/>
    <w:rsid w:val="0020523D"/>
    <w:rsid w:val="00216101"/>
    <w:rsid w:val="00223028"/>
    <w:rsid w:val="002263A7"/>
    <w:rsid w:val="00226B4D"/>
    <w:rsid w:val="00230713"/>
    <w:rsid w:val="00232209"/>
    <w:rsid w:val="00235E1D"/>
    <w:rsid w:val="002367FB"/>
    <w:rsid w:val="00244EEE"/>
    <w:rsid w:val="002506A5"/>
    <w:rsid w:val="00250A06"/>
    <w:rsid w:val="00260879"/>
    <w:rsid w:val="00265592"/>
    <w:rsid w:val="00265841"/>
    <w:rsid w:val="0026633D"/>
    <w:rsid w:val="002664B1"/>
    <w:rsid w:val="00266502"/>
    <w:rsid w:val="00271C31"/>
    <w:rsid w:val="002723C7"/>
    <w:rsid w:val="00272BDC"/>
    <w:rsid w:val="00275EDD"/>
    <w:rsid w:val="00276AD4"/>
    <w:rsid w:val="002777AF"/>
    <w:rsid w:val="00285EE3"/>
    <w:rsid w:val="00291D89"/>
    <w:rsid w:val="00297287"/>
    <w:rsid w:val="002A18B9"/>
    <w:rsid w:val="002A1F16"/>
    <w:rsid w:val="002A31C7"/>
    <w:rsid w:val="002A366F"/>
    <w:rsid w:val="002A7CA6"/>
    <w:rsid w:val="002A7F16"/>
    <w:rsid w:val="002B27F5"/>
    <w:rsid w:val="002B720D"/>
    <w:rsid w:val="002C4561"/>
    <w:rsid w:val="002C49B8"/>
    <w:rsid w:val="002C5AD1"/>
    <w:rsid w:val="002C5E3F"/>
    <w:rsid w:val="002D5793"/>
    <w:rsid w:val="002E00DC"/>
    <w:rsid w:val="002E5EAA"/>
    <w:rsid w:val="002F22EB"/>
    <w:rsid w:val="002F3B7B"/>
    <w:rsid w:val="00302103"/>
    <w:rsid w:val="00311458"/>
    <w:rsid w:val="003130CD"/>
    <w:rsid w:val="0031571A"/>
    <w:rsid w:val="00315B97"/>
    <w:rsid w:val="003303FF"/>
    <w:rsid w:val="00334DA5"/>
    <w:rsid w:val="00335CEF"/>
    <w:rsid w:val="00336125"/>
    <w:rsid w:val="00343430"/>
    <w:rsid w:val="0034363F"/>
    <w:rsid w:val="0035137A"/>
    <w:rsid w:val="00351421"/>
    <w:rsid w:val="003772C2"/>
    <w:rsid w:val="00392275"/>
    <w:rsid w:val="00394454"/>
    <w:rsid w:val="00394507"/>
    <w:rsid w:val="003B0491"/>
    <w:rsid w:val="003B08B9"/>
    <w:rsid w:val="003B0C4B"/>
    <w:rsid w:val="003C378F"/>
    <w:rsid w:val="003C41DC"/>
    <w:rsid w:val="003D183A"/>
    <w:rsid w:val="003D4857"/>
    <w:rsid w:val="003D566E"/>
    <w:rsid w:val="003D589C"/>
    <w:rsid w:val="003E2CDE"/>
    <w:rsid w:val="003E40FC"/>
    <w:rsid w:val="003E4559"/>
    <w:rsid w:val="003F4D0B"/>
    <w:rsid w:val="003F6AE1"/>
    <w:rsid w:val="003F6FC5"/>
    <w:rsid w:val="004004B5"/>
    <w:rsid w:val="004011DF"/>
    <w:rsid w:val="00401A41"/>
    <w:rsid w:val="004028A1"/>
    <w:rsid w:val="00404AB6"/>
    <w:rsid w:val="00413BF1"/>
    <w:rsid w:val="00415491"/>
    <w:rsid w:val="00416207"/>
    <w:rsid w:val="00417845"/>
    <w:rsid w:val="00417ACF"/>
    <w:rsid w:val="00427A6E"/>
    <w:rsid w:val="00434625"/>
    <w:rsid w:val="00435864"/>
    <w:rsid w:val="0044415B"/>
    <w:rsid w:val="004447B6"/>
    <w:rsid w:val="00445A3F"/>
    <w:rsid w:val="0044781F"/>
    <w:rsid w:val="00447A1A"/>
    <w:rsid w:val="00452CF3"/>
    <w:rsid w:val="00452FD7"/>
    <w:rsid w:val="00454E29"/>
    <w:rsid w:val="004550ED"/>
    <w:rsid w:val="00462834"/>
    <w:rsid w:val="004636EB"/>
    <w:rsid w:val="00465B16"/>
    <w:rsid w:val="00473CC3"/>
    <w:rsid w:val="00477B9D"/>
    <w:rsid w:val="00480A1D"/>
    <w:rsid w:val="004832A5"/>
    <w:rsid w:val="004850EF"/>
    <w:rsid w:val="00491A0A"/>
    <w:rsid w:val="00496891"/>
    <w:rsid w:val="004A29D3"/>
    <w:rsid w:val="004A3F5D"/>
    <w:rsid w:val="004B3D02"/>
    <w:rsid w:val="004D1FCE"/>
    <w:rsid w:val="004D255A"/>
    <w:rsid w:val="004D4A2B"/>
    <w:rsid w:val="004D5D3A"/>
    <w:rsid w:val="004E038D"/>
    <w:rsid w:val="004E2751"/>
    <w:rsid w:val="004E69A4"/>
    <w:rsid w:val="004E792D"/>
    <w:rsid w:val="004E7D1A"/>
    <w:rsid w:val="004F2442"/>
    <w:rsid w:val="004F6D16"/>
    <w:rsid w:val="005001A8"/>
    <w:rsid w:val="005039E5"/>
    <w:rsid w:val="00507010"/>
    <w:rsid w:val="00510768"/>
    <w:rsid w:val="0051078A"/>
    <w:rsid w:val="00510D13"/>
    <w:rsid w:val="005235B7"/>
    <w:rsid w:val="0052555B"/>
    <w:rsid w:val="00533F55"/>
    <w:rsid w:val="00534B93"/>
    <w:rsid w:val="00541A5F"/>
    <w:rsid w:val="00544306"/>
    <w:rsid w:val="00544883"/>
    <w:rsid w:val="00546394"/>
    <w:rsid w:val="005576C2"/>
    <w:rsid w:val="005641D7"/>
    <w:rsid w:val="0058170B"/>
    <w:rsid w:val="00585CA0"/>
    <w:rsid w:val="0059452C"/>
    <w:rsid w:val="0059547B"/>
    <w:rsid w:val="00595CA6"/>
    <w:rsid w:val="00597D37"/>
    <w:rsid w:val="005A2E7C"/>
    <w:rsid w:val="005A5433"/>
    <w:rsid w:val="005A77C3"/>
    <w:rsid w:val="005B0712"/>
    <w:rsid w:val="005B326F"/>
    <w:rsid w:val="005D2AB3"/>
    <w:rsid w:val="005D3263"/>
    <w:rsid w:val="005D34EF"/>
    <w:rsid w:val="005D439F"/>
    <w:rsid w:val="005D6EFF"/>
    <w:rsid w:val="005D7C90"/>
    <w:rsid w:val="005E01D0"/>
    <w:rsid w:val="005E1016"/>
    <w:rsid w:val="005E2E7E"/>
    <w:rsid w:val="005F01C9"/>
    <w:rsid w:val="005F2568"/>
    <w:rsid w:val="00606B08"/>
    <w:rsid w:val="00614426"/>
    <w:rsid w:val="00615881"/>
    <w:rsid w:val="00617E62"/>
    <w:rsid w:val="0062185C"/>
    <w:rsid w:val="00623AFA"/>
    <w:rsid w:val="00625F5B"/>
    <w:rsid w:val="006268B2"/>
    <w:rsid w:val="00635187"/>
    <w:rsid w:val="00635E40"/>
    <w:rsid w:val="00637812"/>
    <w:rsid w:val="00640F5C"/>
    <w:rsid w:val="00642C08"/>
    <w:rsid w:val="00654B4C"/>
    <w:rsid w:val="00667A0C"/>
    <w:rsid w:val="00671EDE"/>
    <w:rsid w:val="006720B6"/>
    <w:rsid w:val="00673310"/>
    <w:rsid w:val="00673DFC"/>
    <w:rsid w:val="00675E29"/>
    <w:rsid w:val="00685CB4"/>
    <w:rsid w:val="006861D8"/>
    <w:rsid w:val="00691596"/>
    <w:rsid w:val="00691BC8"/>
    <w:rsid w:val="006A248E"/>
    <w:rsid w:val="006A48B5"/>
    <w:rsid w:val="006A52BE"/>
    <w:rsid w:val="006A725D"/>
    <w:rsid w:val="006B3487"/>
    <w:rsid w:val="006B438A"/>
    <w:rsid w:val="006B72EA"/>
    <w:rsid w:val="006C0E60"/>
    <w:rsid w:val="006D3E2E"/>
    <w:rsid w:val="006D58B2"/>
    <w:rsid w:val="006D5D7D"/>
    <w:rsid w:val="006D7043"/>
    <w:rsid w:val="006E5127"/>
    <w:rsid w:val="006E70FE"/>
    <w:rsid w:val="006F4C6D"/>
    <w:rsid w:val="006F553B"/>
    <w:rsid w:val="007010FD"/>
    <w:rsid w:val="00702C8A"/>
    <w:rsid w:val="00705EBD"/>
    <w:rsid w:val="00717535"/>
    <w:rsid w:val="007303B4"/>
    <w:rsid w:val="007308C9"/>
    <w:rsid w:val="00731E1A"/>
    <w:rsid w:val="00732193"/>
    <w:rsid w:val="00732DF2"/>
    <w:rsid w:val="007406A3"/>
    <w:rsid w:val="0074614A"/>
    <w:rsid w:val="007523D3"/>
    <w:rsid w:val="00752FD9"/>
    <w:rsid w:val="00761E6E"/>
    <w:rsid w:val="00765FDF"/>
    <w:rsid w:val="00766B9A"/>
    <w:rsid w:val="00772E32"/>
    <w:rsid w:val="007771E1"/>
    <w:rsid w:val="00787A3F"/>
    <w:rsid w:val="00792261"/>
    <w:rsid w:val="00792267"/>
    <w:rsid w:val="00794918"/>
    <w:rsid w:val="00796695"/>
    <w:rsid w:val="007A0EB9"/>
    <w:rsid w:val="007A59F8"/>
    <w:rsid w:val="007A7198"/>
    <w:rsid w:val="007B0BB5"/>
    <w:rsid w:val="007B2F9B"/>
    <w:rsid w:val="007B7A2A"/>
    <w:rsid w:val="007C3512"/>
    <w:rsid w:val="007C5CFD"/>
    <w:rsid w:val="007C75CD"/>
    <w:rsid w:val="007D2A7D"/>
    <w:rsid w:val="007D2F80"/>
    <w:rsid w:val="007D320C"/>
    <w:rsid w:val="007D517F"/>
    <w:rsid w:val="007D6DB5"/>
    <w:rsid w:val="007E18F5"/>
    <w:rsid w:val="007E21F8"/>
    <w:rsid w:val="007E48EF"/>
    <w:rsid w:val="007E51E8"/>
    <w:rsid w:val="007E7FCE"/>
    <w:rsid w:val="007F4118"/>
    <w:rsid w:val="00802BAE"/>
    <w:rsid w:val="00804339"/>
    <w:rsid w:val="00807E12"/>
    <w:rsid w:val="00810C2E"/>
    <w:rsid w:val="00813AD6"/>
    <w:rsid w:val="00827C4A"/>
    <w:rsid w:val="008412EC"/>
    <w:rsid w:val="00843E60"/>
    <w:rsid w:val="0085030E"/>
    <w:rsid w:val="00854803"/>
    <w:rsid w:val="0085481A"/>
    <w:rsid w:val="00857C5D"/>
    <w:rsid w:val="00860649"/>
    <w:rsid w:val="008619CB"/>
    <w:rsid w:val="00861B86"/>
    <w:rsid w:val="008625A4"/>
    <w:rsid w:val="008634A5"/>
    <w:rsid w:val="00863BB7"/>
    <w:rsid w:val="00874579"/>
    <w:rsid w:val="00875A92"/>
    <w:rsid w:val="00876E5D"/>
    <w:rsid w:val="008772CF"/>
    <w:rsid w:val="0088113B"/>
    <w:rsid w:val="00882A4E"/>
    <w:rsid w:val="00885F3B"/>
    <w:rsid w:val="0089164E"/>
    <w:rsid w:val="00891C2B"/>
    <w:rsid w:val="008974F7"/>
    <w:rsid w:val="008A3F35"/>
    <w:rsid w:val="008A604D"/>
    <w:rsid w:val="008B0A47"/>
    <w:rsid w:val="008B625F"/>
    <w:rsid w:val="008C3CBA"/>
    <w:rsid w:val="008C7281"/>
    <w:rsid w:val="008C7D3C"/>
    <w:rsid w:val="008D1FCE"/>
    <w:rsid w:val="008D34A0"/>
    <w:rsid w:val="008D4BBB"/>
    <w:rsid w:val="008D6861"/>
    <w:rsid w:val="008D7197"/>
    <w:rsid w:val="008E2091"/>
    <w:rsid w:val="008E2FBF"/>
    <w:rsid w:val="008F1BA8"/>
    <w:rsid w:val="008F6AC2"/>
    <w:rsid w:val="00900327"/>
    <w:rsid w:val="00900B7B"/>
    <w:rsid w:val="009012FE"/>
    <w:rsid w:val="009052A6"/>
    <w:rsid w:val="009202F1"/>
    <w:rsid w:val="00923DA1"/>
    <w:rsid w:val="00924C22"/>
    <w:rsid w:val="00927B71"/>
    <w:rsid w:val="009365E7"/>
    <w:rsid w:val="0094124A"/>
    <w:rsid w:val="00942B7D"/>
    <w:rsid w:val="00943F65"/>
    <w:rsid w:val="00945092"/>
    <w:rsid w:val="00950ACB"/>
    <w:rsid w:val="00950CC3"/>
    <w:rsid w:val="00951E0A"/>
    <w:rsid w:val="0095292D"/>
    <w:rsid w:val="00952F65"/>
    <w:rsid w:val="00956931"/>
    <w:rsid w:val="0096034F"/>
    <w:rsid w:val="009620A3"/>
    <w:rsid w:val="00962204"/>
    <w:rsid w:val="00965165"/>
    <w:rsid w:val="00973711"/>
    <w:rsid w:val="00975C6B"/>
    <w:rsid w:val="00981B00"/>
    <w:rsid w:val="0098540B"/>
    <w:rsid w:val="00987917"/>
    <w:rsid w:val="00992108"/>
    <w:rsid w:val="009927D7"/>
    <w:rsid w:val="00995F01"/>
    <w:rsid w:val="009A0EC2"/>
    <w:rsid w:val="009A1CD6"/>
    <w:rsid w:val="009A7414"/>
    <w:rsid w:val="009C12CB"/>
    <w:rsid w:val="009C24F8"/>
    <w:rsid w:val="009D2CAF"/>
    <w:rsid w:val="009D2E8E"/>
    <w:rsid w:val="009D540D"/>
    <w:rsid w:val="009D61F6"/>
    <w:rsid w:val="009E365C"/>
    <w:rsid w:val="009E727D"/>
    <w:rsid w:val="009F6187"/>
    <w:rsid w:val="00A04111"/>
    <w:rsid w:val="00A05A2A"/>
    <w:rsid w:val="00A1609F"/>
    <w:rsid w:val="00A21E2B"/>
    <w:rsid w:val="00A228FD"/>
    <w:rsid w:val="00A233F6"/>
    <w:rsid w:val="00A23BCE"/>
    <w:rsid w:val="00A24A4E"/>
    <w:rsid w:val="00A26059"/>
    <w:rsid w:val="00A403BB"/>
    <w:rsid w:val="00A40966"/>
    <w:rsid w:val="00A4263E"/>
    <w:rsid w:val="00A4337F"/>
    <w:rsid w:val="00A44F89"/>
    <w:rsid w:val="00A53549"/>
    <w:rsid w:val="00A55EEB"/>
    <w:rsid w:val="00A567D6"/>
    <w:rsid w:val="00A63957"/>
    <w:rsid w:val="00A64361"/>
    <w:rsid w:val="00A71BF7"/>
    <w:rsid w:val="00A749B0"/>
    <w:rsid w:val="00A77C11"/>
    <w:rsid w:val="00A81F29"/>
    <w:rsid w:val="00A83495"/>
    <w:rsid w:val="00A85795"/>
    <w:rsid w:val="00A932ED"/>
    <w:rsid w:val="00A951FA"/>
    <w:rsid w:val="00A95357"/>
    <w:rsid w:val="00A95E18"/>
    <w:rsid w:val="00AA19B9"/>
    <w:rsid w:val="00AA350C"/>
    <w:rsid w:val="00AA73B3"/>
    <w:rsid w:val="00AC04B3"/>
    <w:rsid w:val="00AD0FE8"/>
    <w:rsid w:val="00AD19F4"/>
    <w:rsid w:val="00AD4A7E"/>
    <w:rsid w:val="00AE066E"/>
    <w:rsid w:val="00AF2473"/>
    <w:rsid w:val="00AF5A73"/>
    <w:rsid w:val="00B050D7"/>
    <w:rsid w:val="00B11A3F"/>
    <w:rsid w:val="00B12043"/>
    <w:rsid w:val="00B166E4"/>
    <w:rsid w:val="00B17D9A"/>
    <w:rsid w:val="00B20541"/>
    <w:rsid w:val="00B20A03"/>
    <w:rsid w:val="00B33626"/>
    <w:rsid w:val="00B37E01"/>
    <w:rsid w:val="00B414CB"/>
    <w:rsid w:val="00B444FD"/>
    <w:rsid w:val="00B44A44"/>
    <w:rsid w:val="00B47F5D"/>
    <w:rsid w:val="00B501EB"/>
    <w:rsid w:val="00B51431"/>
    <w:rsid w:val="00B53D0E"/>
    <w:rsid w:val="00B72264"/>
    <w:rsid w:val="00B73D28"/>
    <w:rsid w:val="00B77F39"/>
    <w:rsid w:val="00B807CD"/>
    <w:rsid w:val="00B875C2"/>
    <w:rsid w:val="00B90747"/>
    <w:rsid w:val="00B93EFA"/>
    <w:rsid w:val="00BA05EF"/>
    <w:rsid w:val="00BA1D5E"/>
    <w:rsid w:val="00BA2902"/>
    <w:rsid w:val="00BA777C"/>
    <w:rsid w:val="00BB297E"/>
    <w:rsid w:val="00BB3371"/>
    <w:rsid w:val="00BB3715"/>
    <w:rsid w:val="00BB38F6"/>
    <w:rsid w:val="00BB610B"/>
    <w:rsid w:val="00BC0E9B"/>
    <w:rsid w:val="00BC1C31"/>
    <w:rsid w:val="00BC45D0"/>
    <w:rsid w:val="00BD1D59"/>
    <w:rsid w:val="00BD3803"/>
    <w:rsid w:val="00BD3E31"/>
    <w:rsid w:val="00BE30CC"/>
    <w:rsid w:val="00BE573D"/>
    <w:rsid w:val="00BE6909"/>
    <w:rsid w:val="00BE76C8"/>
    <w:rsid w:val="00BF18F7"/>
    <w:rsid w:val="00BF31D1"/>
    <w:rsid w:val="00BF5E71"/>
    <w:rsid w:val="00BF7C4B"/>
    <w:rsid w:val="00C064D0"/>
    <w:rsid w:val="00C07FF9"/>
    <w:rsid w:val="00C105CA"/>
    <w:rsid w:val="00C17653"/>
    <w:rsid w:val="00C22D54"/>
    <w:rsid w:val="00C408A0"/>
    <w:rsid w:val="00C4463A"/>
    <w:rsid w:val="00C447F4"/>
    <w:rsid w:val="00C44FFC"/>
    <w:rsid w:val="00C46D60"/>
    <w:rsid w:val="00C50133"/>
    <w:rsid w:val="00C57A97"/>
    <w:rsid w:val="00C645EA"/>
    <w:rsid w:val="00C7111F"/>
    <w:rsid w:val="00C72FE3"/>
    <w:rsid w:val="00C7458C"/>
    <w:rsid w:val="00C83417"/>
    <w:rsid w:val="00C836DF"/>
    <w:rsid w:val="00C84FA7"/>
    <w:rsid w:val="00C955B3"/>
    <w:rsid w:val="00CA0F45"/>
    <w:rsid w:val="00CB0C84"/>
    <w:rsid w:val="00CB2C56"/>
    <w:rsid w:val="00CB66B5"/>
    <w:rsid w:val="00CC1FFD"/>
    <w:rsid w:val="00CC5E9D"/>
    <w:rsid w:val="00CD053B"/>
    <w:rsid w:val="00CD4872"/>
    <w:rsid w:val="00CD5893"/>
    <w:rsid w:val="00CE1F0C"/>
    <w:rsid w:val="00CE4095"/>
    <w:rsid w:val="00CF0E3A"/>
    <w:rsid w:val="00CF3462"/>
    <w:rsid w:val="00CF3B77"/>
    <w:rsid w:val="00CF40B3"/>
    <w:rsid w:val="00CF776E"/>
    <w:rsid w:val="00D03C82"/>
    <w:rsid w:val="00D050B1"/>
    <w:rsid w:val="00D066F5"/>
    <w:rsid w:val="00D121F1"/>
    <w:rsid w:val="00D33570"/>
    <w:rsid w:val="00D41B61"/>
    <w:rsid w:val="00D42681"/>
    <w:rsid w:val="00D4391B"/>
    <w:rsid w:val="00D44618"/>
    <w:rsid w:val="00D46E22"/>
    <w:rsid w:val="00D52E65"/>
    <w:rsid w:val="00D536C0"/>
    <w:rsid w:val="00D557BD"/>
    <w:rsid w:val="00D60115"/>
    <w:rsid w:val="00D6042D"/>
    <w:rsid w:val="00D60DD7"/>
    <w:rsid w:val="00D71493"/>
    <w:rsid w:val="00D71AB2"/>
    <w:rsid w:val="00D72750"/>
    <w:rsid w:val="00D76A99"/>
    <w:rsid w:val="00D77B59"/>
    <w:rsid w:val="00D909B0"/>
    <w:rsid w:val="00DA0BB7"/>
    <w:rsid w:val="00DA1D40"/>
    <w:rsid w:val="00DA4687"/>
    <w:rsid w:val="00DA5ADB"/>
    <w:rsid w:val="00DB04CD"/>
    <w:rsid w:val="00DB3B22"/>
    <w:rsid w:val="00DB4E45"/>
    <w:rsid w:val="00DC0394"/>
    <w:rsid w:val="00DC2D44"/>
    <w:rsid w:val="00DD100B"/>
    <w:rsid w:val="00DD11B4"/>
    <w:rsid w:val="00DD1205"/>
    <w:rsid w:val="00DD4940"/>
    <w:rsid w:val="00DD7410"/>
    <w:rsid w:val="00DE02BE"/>
    <w:rsid w:val="00DE0CD8"/>
    <w:rsid w:val="00DE14D7"/>
    <w:rsid w:val="00DE2AAB"/>
    <w:rsid w:val="00DF01CE"/>
    <w:rsid w:val="00DF0F67"/>
    <w:rsid w:val="00DF2BF5"/>
    <w:rsid w:val="00E076C2"/>
    <w:rsid w:val="00E079E8"/>
    <w:rsid w:val="00E1394E"/>
    <w:rsid w:val="00E17691"/>
    <w:rsid w:val="00E226B2"/>
    <w:rsid w:val="00E329A1"/>
    <w:rsid w:val="00E35760"/>
    <w:rsid w:val="00E431A9"/>
    <w:rsid w:val="00E436C6"/>
    <w:rsid w:val="00E43967"/>
    <w:rsid w:val="00E44A84"/>
    <w:rsid w:val="00E54C10"/>
    <w:rsid w:val="00E62458"/>
    <w:rsid w:val="00E63DDE"/>
    <w:rsid w:val="00E64CD5"/>
    <w:rsid w:val="00E668EA"/>
    <w:rsid w:val="00E75B50"/>
    <w:rsid w:val="00E80BC6"/>
    <w:rsid w:val="00E8641A"/>
    <w:rsid w:val="00E877E1"/>
    <w:rsid w:val="00E90573"/>
    <w:rsid w:val="00E93405"/>
    <w:rsid w:val="00E9534C"/>
    <w:rsid w:val="00EA234D"/>
    <w:rsid w:val="00EA58C2"/>
    <w:rsid w:val="00EA5E5D"/>
    <w:rsid w:val="00EB0766"/>
    <w:rsid w:val="00EB3CBC"/>
    <w:rsid w:val="00EB6637"/>
    <w:rsid w:val="00EC273A"/>
    <w:rsid w:val="00EC2E48"/>
    <w:rsid w:val="00EC4C0C"/>
    <w:rsid w:val="00EC4C4A"/>
    <w:rsid w:val="00EC66EE"/>
    <w:rsid w:val="00EC74BF"/>
    <w:rsid w:val="00ED167D"/>
    <w:rsid w:val="00ED5347"/>
    <w:rsid w:val="00ED7301"/>
    <w:rsid w:val="00EE2DF1"/>
    <w:rsid w:val="00EE4BAA"/>
    <w:rsid w:val="00EE7DED"/>
    <w:rsid w:val="00EF0729"/>
    <w:rsid w:val="00EF22A9"/>
    <w:rsid w:val="00EF2DAB"/>
    <w:rsid w:val="00EF72C0"/>
    <w:rsid w:val="00F02F0D"/>
    <w:rsid w:val="00F03086"/>
    <w:rsid w:val="00F06EFC"/>
    <w:rsid w:val="00F07248"/>
    <w:rsid w:val="00F07354"/>
    <w:rsid w:val="00F157BA"/>
    <w:rsid w:val="00F20F72"/>
    <w:rsid w:val="00F27085"/>
    <w:rsid w:val="00F30F04"/>
    <w:rsid w:val="00F3712E"/>
    <w:rsid w:val="00F4041C"/>
    <w:rsid w:val="00F40CB7"/>
    <w:rsid w:val="00F440AD"/>
    <w:rsid w:val="00F440D6"/>
    <w:rsid w:val="00F45964"/>
    <w:rsid w:val="00F52B7B"/>
    <w:rsid w:val="00F54767"/>
    <w:rsid w:val="00F56100"/>
    <w:rsid w:val="00F56854"/>
    <w:rsid w:val="00F65353"/>
    <w:rsid w:val="00F77F73"/>
    <w:rsid w:val="00F901CE"/>
    <w:rsid w:val="00F94B1A"/>
    <w:rsid w:val="00F95E22"/>
    <w:rsid w:val="00F97771"/>
    <w:rsid w:val="00F97A36"/>
    <w:rsid w:val="00FA10C4"/>
    <w:rsid w:val="00FA4E2C"/>
    <w:rsid w:val="00FA7133"/>
    <w:rsid w:val="00FB3480"/>
    <w:rsid w:val="00FB5761"/>
    <w:rsid w:val="00FC0365"/>
    <w:rsid w:val="00FC1384"/>
    <w:rsid w:val="00FC53FE"/>
    <w:rsid w:val="00FC7DF4"/>
    <w:rsid w:val="00FD48FF"/>
    <w:rsid w:val="00FD667D"/>
    <w:rsid w:val="00FE0947"/>
    <w:rsid w:val="00FE3659"/>
    <w:rsid w:val="00FE3E33"/>
    <w:rsid w:val="00FF35A4"/>
    <w:rsid w:val="00FF385D"/>
    <w:rsid w:val="00FF47F5"/>
    <w:rsid w:val="00FF620E"/>
    <w:rsid w:val="00FF7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45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1145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A834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311458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3114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31145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rsid w:val="00311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FC53FE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FC53FE"/>
    <w:pPr>
      <w:widowControl w:val="0"/>
      <w:autoSpaceDE w:val="0"/>
      <w:autoSpaceDN w:val="0"/>
      <w:adjustRightInd w:val="0"/>
      <w:spacing w:line="278" w:lineRule="exact"/>
      <w:ind w:firstLine="120"/>
    </w:pPr>
  </w:style>
  <w:style w:type="paragraph" w:customStyle="1" w:styleId="Style2">
    <w:name w:val="Style2"/>
    <w:basedOn w:val="a"/>
    <w:rsid w:val="00FC53FE"/>
    <w:pPr>
      <w:widowControl w:val="0"/>
      <w:autoSpaceDE w:val="0"/>
      <w:autoSpaceDN w:val="0"/>
      <w:adjustRightInd w:val="0"/>
      <w:spacing w:line="274" w:lineRule="exact"/>
      <w:ind w:firstLine="571"/>
    </w:pPr>
  </w:style>
  <w:style w:type="paragraph" w:customStyle="1" w:styleId="Style3">
    <w:name w:val="Style3"/>
    <w:basedOn w:val="a"/>
    <w:rsid w:val="00FC53FE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customStyle="1" w:styleId="FontStyle12">
    <w:name w:val="Font Style12"/>
    <w:rsid w:val="00FC53FE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FC53F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rsid w:val="00FC53FE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header"/>
    <w:basedOn w:val="a"/>
    <w:link w:val="a7"/>
    <w:rsid w:val="00B501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501EB"/>
    <w:rPr>
      <w:sz w:val="24"/>
      <w:szCs w:val="24"/>
    </w:rPr>
  </w:style>
  <w:style w:type="paragraph" w:styleId="a8">
    <w:name w:val="footer"/>
    <w:basedOn w:val="a"/>
    <w:link w:val="a9"/>
    <w:uiPriority w:val="99"/>
    <w:rsid w:val="00B501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B501EB"/>
    <w:rPr>
      <w:sz w:val="24"/>
      <w:szCs w:val="24"/>
    </w:rPr>
  </w:style>
  <w:style w:type="character" w:customStyle="1" w:styleId="aa">
    <w:name w:val="Название Знак"/>
    <w:link w:val="ab"/>
    <w:locked/>
    <w:rsid w:val="00235E1D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paragraph" w:styleId="ab">
    <w:name w:val="Title"/>
    <w:basedOn w:val="a"/>
    <w:next w:val="a"/>
    <w:link w:val="aa"/>
    <w:qFormat/>
    <w:rsid w:val="00235E1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c">
    <w:name w:val="page number"/>
    <w:basedOn w:val="a0"/>
    <w:rsid w:val="002A7CA6"/>
  </w:style>
  <w:style w:type="character" w:customStyle="1" w:styleId="10">
    <w:name w:val="Заголовок 1 Знак"/>
    <w:link w:val="1"/>
    <w:uiPriority w:val="99"/>
    <w:rsid w:val="00392275"/>
    <w:rPr>
      <w:sz w:val="24"/>
      <w:szCs w:val="24"/>
    </w:rPr>
  </w:style>
  <w:style w:type="character" w:styleId="ad">
    <w:name w:val="Hyperlink"/>
    <w:rsid w:val="00FF73E8"/>
    <w:rPr>
      <w:color w:val="0000FF"/>
      <w:u w:val="single"/>
    </w:rPr>
  </w:style>
  <w:style w:type="paragraph" w:customStyle="1" w:styleId="p14">
    <w:name w:val="p14"/>
    <w:basedOn w:val="a"/>
    <w:uiPriority w:val="99"/>
    <w:rsid w:val="00541A5F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1F52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rsid w:val="006F553B"/>
  </w:style>
  <w:style w:type="character" w:customStyle="1" w:styleId="20">
    <w:name w:val="Заголовок 2 Знак"/>
    <w:link w:val="2"/>
    <w:semiHidden/>
    <w:rsid w:val="00A8349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13">
    <w:name w:val="Абзац списка1"/>
    <w:basedOn w:val="a"/>
    <w:rsid w:val="00DF0F67"/>
    <w:pPr>
      <w:ind w:left="720"/>
    </w:pPr>
  </w:style>
  <w:style w:type="paragraph" w:customStyle="1" w:styleId="Default">
    <w:name w:val="Default"/>
    <w:rsid w:val="00DF0F6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9E727D"/>
  </w:style>
  <w:style w:type="paragraph" w:styleId="ae">
    <w:name w:val="No Spacing"/>
    <w:uiPriority w:val="1"/>
    <w:qFormat/>
    <w:rsid w:val="004A29D3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rsid w:val="00C105CA"/>
    <w:pPr>
      <w:widowControl w:val="0"/>
      <w:autoSpaceDE w:val="0"/>
      <w:autoSpaceDN w:val="0"/>
      <w:adjustRightInd w:val="0"/>
      <w:spacing w:line="432" w:lineRule="exact"/>
      <w:jc w:val="center"/>
    </w:pPr>
    <w:rPr>
      <w:rFonts w:ascii="Calibri" w:hAnsi="Calibri" w:cs="Calibri"/>
      <w:lang w:val="en-US" w:eastAsia="en-US"/>
    </w:rPr>
  </w:style>
  <w:style w:type="character" w:styleId="af">
    <w:name w:val="Strong"/>
    <w:basedOn w:val="a0"/>
    <w:uiPriority w:val="22"/>
    <w:qFormat/>
    <w:rsid w:val="008E2FBF"/>
    <w:rPr>
      <w:b/>
      <w:bCs/>
    </w:rPr>
  </w:style>
  <w:style w:type="character" w:styleId="af0">
    <w:name w:val="Emphasis"/>
    <w:basedOn w:val="a0"/>
    <w:qFormat/>
    <w:rsid w:val="00752FD9"/>
    <w:rPr>
      <w:i/>
      <w:iCs/>
    </w:rPr>
  </w:style>
  <w:style w:type="paragraph" w:customStyle="1" w:styleId="c2">
    <w:name w:val="c2"/>
    <w:basedOn w:val="a"/>
    <w:rsid w:val="00787A3F"/>
    <w:pPr>
      <w:spacing w:before="100" w:beforeAutospacing="1" w:after="100" w:afterAutospacing="1"/>
    </w:pPr>
  </w:style>
  <w:style w:type="character" w:customStyle="1" w:styleId="c1">
    <w:name w:val="c1"/>
    <w:basedOn w:val="a0"/>
    <w:rsid w:val="00787A3F"/>
  </w:style>
  <w:style w:type="paragraph" w:customStyle="1" w:styleId="c9">
    <w:name w:val="c9"/>
    <w:basedOn w:val="a"/>
    <w:rsid w:val="00EE2DF1"/>
    <w:pPr>
      <w:spacing w:before="100" w:beforeAutospacing="1" w:after="100" w:afterAutospacing="1"/>
    </w:pPr>
  </w:style>
  <w:style w:type="character" w:customStyle="1" w:styleId="c5c8">
    <w:name w:val="c5 c8"/>
    <w:basedOn w:val="a0"/>
    <w:rsid w:val="00EE2DF1"/>
  </w:style>
  <w:style w:type="character" w:customStyle="1" w:styleId="c5">
    <w:name w:val="c5"/>
    <w:basedOn w:val="a0"/>
    <w:rsid w:val="00EE2DF1"/>
  </w:style>
  <w:style w:type="paragraph" w:customStyle="1" w:styleId="c2c51">
    <w:name w:val="c2 c51"/>
    <w:basedOn w:val="a"/>
    <w:rsid w:val="00EE2DF1"/>
    <w:pPr>
      <w:spacing w:before="100" w:beforeAutospacing="1" w:after="100" w:afterAutospacing="1"/>
    </w:pPr>
  </w:style>
  <w:style w:type="character" w:customStyle="1" w:styleId="c5c20">
    <w:name w:val="c5 c20"/>
    <w:basedOn w:val="a0"/>
    <w:rsid w:val="00EE2DF1"/>
  </w:style>
  <w:style w:type="character" w:customStyle="1" w:styleId="c5c39">
    <w:name w:val="c5 c39"/>
    <w:basedOn w:val="a0"/>
    <w:rsid w:val="00EE2DF1"/>
  </w:style>
  <w:style w:type="character" w:customStyle="1" w:styleId="c1c39">
    <w:name w:val="c1 c39"/>
    <w:basedOn w:val="a0"/>
    <w:rsid w:val="00EE2DF1"/>
  </w:style>
  <w:style w:type="paragraph" w:customStyle="1" w:styleId="ConsPlusNonformat">
    <w:name w:val="ConsPlusNonformat"/>
    <w:rsid w:val="00EE2D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26B4D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226B4D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f1">
    <w:name w:val="Body Text"/>
    <w:basedOn w:val="a"/>
    <w:link w:val="af2"/>
    <w:rsid w:val="00226B4D"/>
    <w:pPr>
      <w:spacing w:after="120"/>
    </w:pPr>
  </w:style>
  <w:style w:type="character" w:customStyle="1" w:styleId="af2">
    <w:name w:val="Основной текст Знак"/>
    <w:basedOn w:val="a0"/>
    <w:link w:val="af1"/>
    <w:rsid w:val="00226B4D"/>
    <w:rPr>
      <w:sz w:val="24"/>
      <w:szCs w:val="24"/>
    </w:rPr>
  </w:style>
  <w:style w:type="paragraph" w:styleId="af3">
    <w:name w:val="List Paragraph"/>
    <w:aliases w:val="Содержание. 2 уровень"/>
    <w:basedOn w:val="a"/>
    <w:link w:val="af4"/>
    <w:uiPriority w:val="99"/>
    <w:qFormat/>
    <w:rsid w:val="00226B4D"/>
    <w:pPr>
      <w:spacing w:before="120" w:after="120"/>
      <w:ind w:left="708"/>
    </w:pPr>
    <w:rPr>
      <w:szCs w:val="20"/>
    </w:rPr>
  </w:style>
  <w:style w:type="paragraph" w:customStyle="1" w:styleId="Style7">
    <w:name w:val="Style7"/>
    <w:basedOn w:val="a"/>
    <w:uiPriority w:val="99"/>
    <w:rsid w:val="00226B4D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8">
    <w:name w:val="Font Style28"/>
    <w:uiPriority w:val="99"/>
    <w:rsid w:val="00226B4D"/>
    <w:rPr>
      <w:rFonts w:ascii="Times New Roman" w:hAnsi="Times New Roman"/>
      <w:sz w:val="24"/>
    </w:rPr>
  </w:style>
  <w:style w:type="character" w:customStyle="1" w:styleId="af4">
    <w:name w:val="Абзац списка Знак"/>
    <w:aliases w:val="Содержание. 2 уровень Знак"/>
    <w:link w:val="af3"/>
    <w:uiPriority w:val="99"/>
    <w:locked/>
    <w:rsid w:val="00226B4D"/>
    <w:rPr>
      <w:sz w:val="24"/>
    </w:rPr>
  </w:style>
  <w:style w:type="paragraph" w:customStyle="1" w:styleId="ConsPlusNormal">
    <w:name w:val="ConsPlusNormal"/>
    <w:uiPriority w:val="99"/>
    <w:rsid w:val="00132AFF"/>
    <w:pPr>
      <w:widowControl w:val="0"/>
      <w:autoSpaceDE w:val="0"/>
      <w:autoSpaceDN w:val="0"/>
      <w:adjustRightInd w:val="0"/>
      <w:ind w:left="714" w:hanging="357"/>
    </w:pPr>
    <w:rPr>
      <w:rFonts w:ascii="Arial" w:eastAsia="MS Mincho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ail@phbp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905CD-A487-4663-B5EF-78D51BFA2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20</Pages>
  <Words>4323</Words>
  <Characters>24645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28911</CharactersWithSpaces>
  <SharedDoc>false</SharedDoc>
  <HLinks>
    <vt:vector size="36" baseType="variant">
      <vt:variant>
        <vt:i4>5242907</vt:i4>
      </vt:variant>
      <vt:variant>
        <vt:i4>15</vt:i4>
      </vt:variant>
      <vt:variant>
        <vt:i4>0</vt:i4>
      </vt:variant>
      <vt:variant>
        <vt:i4>5</vt:i4>
      </vt:variant>
      <vt:variant>
        <vt:lpwstr>http://www.dist-cons.ru/</vt:lpwstr>
      </vt:variant>
      <vt:variant>
        <vt:lpwstr/>
      </vt:variant>
      <vt:variant>
        <vt:i4>3932258</vt:i4>
      </vt:variant>
      <vt:variant>
        <vt:i4>12</vt:i4>
      </vt:variant>
      <vt:variant>
        <vt:i4>0</vt:i4>
      </vt:variant>
      <vt:variant>
        <vt:i4>5</vt:i4>
      </vt:variant>
      <vt:variant>
        <vt:lpwstr>http://document-ved.ru/</vt:lpwstr>
      </vt:variant>
      <vt:variant>
        <vt:lpwstr/>
      </vt:variant>
      <vt:variant>
        <vt:i4>7667799</vt:i4>
      </vt:variant>
      <vt:variant>
        <vt:i4>9</vt:i4>
      </vt:variant>
      <vt:variant>
        <vt:i4>0</vt:i4>
      </vt:variant>
      <vt:variant>
        <vt:i4>5</vt:i4>
      </vt:variant>
      <vt:variant>
        <vt:lpwstr>http://portal.tolgas.ru/edt/ef_eo/edt4399/index.htm?e=4399&amp;sc=1784</vt:lpwstr>
      </vt:variant>
      <vt:variant>
        <vt:lpwstr/>
      </vt:variant>
      <vt:variant>
        <vt:i4>6225945</vt:i4>
      </vt:variant>
      <vt:variant>
        <vt:i4>6</vt:i4>
      </vt:variant>
      <vt:variant>
        <vt:i4>0</vt:i4>
      </vt:variant>
      <vt:variant>
        <vt:i4>5</vt:i4>
      </vt:variant>
      <vt:variant>
        <vt:lpwstr>http://www.labirint.ru/pubhouse/539/</vt:lpwstr>
      </vt:variant>
      <vt:variant>
        <vt:lpwstr/>
      </vt:variant>
      <vt:variant>
        <vt:i4>8257585</vt:i4>
      </vt:variant>
      <vt:variant>
        <vt:i4>3</vt:i4>
      </vt:variant>
      <vt:variant>
        <vt:i4>0</vt:i4>
      </vt:variant>
      <vt:variant>
        <vt:i4>5</vt:i4>
      </vt:variant>
      <vt:variant>
        <vt:lpwstr>http://my-shop.ru/shop/producer/132/sort/a/page/1.html</vt:lpwstr>
      </vt:variant>
      <vt:variant>
        <vt:lpwstr/>
      </vt:variant>
      <vt:variant>
        <vt:i4>6225945</vt:i4>
      </vt:variant>
      <vt:variant>
        <vt:i4>0</vt:i4>
      </vt:variant>
      <vt:variant>
        <vt:i4>0</vt:i4>
      </vt:variant>
      <vt:variant>
        <vt:i4>5</vt:i4>
      </vt:variant>
      <vt:variant>
        <vt:lpwstr>http://www.labirint.ru/pubhouse/539/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subject/>
  <dc:creator>User</dc:creator>
  <cp:keywords/>
  <cp:lastModifiedBy>admin</cp:lastModifiedBy>
  <cp:revision>64</cp:revision>
  <cp:lastPrinted>2017-11-09T05:24:00Z</cp:lastPrinted>
  <dcterms:created xsi:type="dcterms:W3CDTF">2016-09-27T15:44:00Z</dcterms:created>
  <dcterms:modified xsi:type="dcterms:W3CDTF">2023-05-12T03:00:00Z</dcterms:modified>
</cp:coreProperties>
</file>